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90668F" w14:textId="60B8A493" w:rsidR="00385A56" w:rsidRPr="00CA04FC" w:rsidRDefault="00385A56" w:rsidP="00E676E6">
      <w:pPr>
        <w:tabs>
          <w:tab w:val="left" w:pos="1073"/>
        </w:tabs>
        <w:spacing w:after="480"/>
        <w:jc w:val="right"/>
        <w:rPr>
          <w:rFonts w:ascii="Arial" w:hAnsi="Arial" w:cs="Arial"/>
          <w:sz w:val="22"/>
          <w:szCs w:val="22"/>
        </w:rPr>
      </w:pPr>
      <w:r w:rsidRPr="00EA6D5A">
        <w:rPr>
          <w:rFonts w:ascii="Arial" w:hAnsi="Arial" w:cs="Arial"/>
          <w:sz w:val="22"/>
          <w:szCs w:val="22"/>
        </w:rPr>
        <w:t xml:space="preserve">Załącznik nr </w:t>
      </w:r>
      <w:r w:rsidR="00B67012">
        <w:rPr>
          <w:rFonts w:ascii="Arial" w:hAnsi="Arial" w:cs="Arial"/>
          <w:sz w:val="22"/>
          <w:szCs w:val="22"/>
        </w:rPr>
        <w:t>7</w:t>
      </w:r>
      <w:r w:rsidR="000718E9" w:rsidRPr="00EA6D5A">
        <w:rPr>
          <w:rFonts w:ascii="Arial" w:hAnsi="Arial" w:cs="Arial"/>
          <w:sz w:val="22"/>
          <w:szCs w:val="22"/>
        </w:rPr>
        <w:t xml:space="preserve"> do S</w:t>
      </w:r>
      <w:r w:rsidRPr="00EA6D5A">
        <w:rPr>
          <w:rFonts w:ascii="Arial" w:hAnsi="Arial" w:cs="Arial"/>
          <w:sz w:val="22"/>
          <w:szCs w:val="22"/>
        </w:rPr>
        <w:t>WZ</w:t>
      </w:r>
    </w:p>
    <w:tbl>
      <w:tblPr>
        <w:tblStyle w:val="Tabela-Siatka"/>
        <w:tblW w:w="0" w:type="auto"/>
        <w:tblInd w:w="-431" w:type="dxa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14028"/>
      </w:tblGrid>
      <w:tr w:rsidR="00E8168E" w:rsidRPr="00E8168E" w14:paraId="0E1E014C" w14:textId="77777777" w:rsidTr="00200701">
        <w:trPr>
          <w:trHeight w:val="1357"/>
        </w:trPr>
        <w:tc>
          <w:tcPr>
            <w:tcW w:w="14028" w:type="dxa"/>
          </w:tcPr>
          <w:p w14:paraId="038BD3EC" w14:textId="612C47D3" w:rsidR="002E0963" w:rsidRPr="00200701" w:rsidRDefault="002E0963" w:rsidP="002E0963">
            <w:pPr>
              <w:keepNext/>
              <w:keepLines/>
              <w:spacing w:before="120" w:after="120"/>
              <w:ind w:left="360"/>
              <w:jc w:val="center"/>
              <w:outlineLvl w:val="0"/>
              <w:rPr>
                <w:rFonts w:ascii="Arial" w:eastAsiaTheme="majorEastAsia" w:hAnsi="Arial" w:cs="Arial"/>
                <w:b/>
                <w:bCs/>
                <w:sz w:val="22"/>
                <w:szCs w:val="22"/>
              </w:rPr>
            </w:pPr>
            <w:r w:rsidRPr="00200701">
              <w:rPr>
                <w:rFonts w:ascii="Arial" w:eastAsiaTheme="majorEastAsia" w:hAnsi="Arial" w:cs="Arial"/>
                <w:b/>
                <w:bCs/>
                <w:sz w:val="22"/>
                <w:szCs w:val="22"/>
              </w:rPr>
              <w:t>WYKAZ ROBÓT BUDOWLANYCH</w:t>
            </w:r>
            <w:r w:rsidR="00733BF9" w:rsidRPr="00200701">
              <w:rPr>
                <w:rFonts w:ascii="Arial" w:eastAsiaTheme="majorEastAsia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30036A9E" w14:textId="1166666F" w:rsidR="00E8168E" w:rsidRPr="00E8168E" w:rsidRDefault="002E0963" w:rsidP="005E014D">
            <w:pPr>
              <w:spacing w:before="120"/>
              <w:jc w:val="both"/>
              <w:rPr>
                <w:sz w:val="22"/>
                <w:szCs w:val="18"/>
              </w:rPr>
            </w:pPr>
            <w:r w:rsidRPr="0020070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w postępowaniu o udzielenie zamówienia publicznego w trybie art. 275 pkt </w:t>
            </w:r>
            <w:r w:rsidR="00691D50" w:rsidRPr="00200701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  <w:r w:rsidRPr="0020070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ustawy </w:t>
            </w:r>
            <w:r w:rsidRPr="00200701">
              <w:rPr>
                <w:rFonts w:ascii="Arial" w:eastAsia="Arial" w:hAnsi="Arial" w:cs="Arial"/>
                <w:b/>
                <w:bCs/>
                <w:sz w:val="22"/>
                <w:szCs w:val="22"/>
                <w:lang w:val="pl"/>
              </w:rPr>
              <w:t xml:space="preserve">z dnia 11 września 2019 r. Prawo zamówień publicznych </w:t>
            </w:r>
            <w:r w:rsidRPr="00200701">
              <w:rPr>
                <w:rFonts w:ascii="Arial" w:hAnsi="Arial" w:cs="Arial"/>
                <w:b/>
                <w:bCs/>
                <w:sz w:val="22"/>
                <w:szCs w:val="22"/>
              </w:rPr>
              <w:t>na</w:t>
            </w:r>
            <w:r w:rsidR="00ED7F26" w:rsidRPr="0020070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roboty budowlane </w:t>
            </w:r>
            <w:r w:rsidR="00733BF9" w:rsidRPr="0020070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pn.: </w:t>
            </w:r>
            <w:r w:rsidR="00D11174" w:rsidRPr="00D11174">
              <w:rPr>
                <w:rFonts w:ascii="Arial" w:hAnsi="Arial" w:cs="Arial"/>
                <w:b/>
                <w:bCs/>
                <w:sz w:val="22"/>
                <w:szCs w:val="22"/>
              </w:rPr>
              <w:t>Rozbudowa parku im. Pierwszych Mieszkańców Kobylnicy w miejscowości Kobylnica</w:t>
            </w:r>
            <w:r w:rsidR="0006201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70D8E633" w14:textId="77777777" w:rsidR="00691D50" w:rsidRDefault="00691D50" w:rsidP="00912E08">
      <w:pPr>
        <w:spacing w:after="240"/>
        <w:rPr>
          <w:rFonts w:ascii="Arial" w:eastAsiaTheme="minorHAnsi" w:hAnsi="Arial" w:cs="Arial"/>
          <w:sz w:val="22"/>
          <w:szCs w:val="22"/>
          <w:lang w:eastAsia="en-US"/>
        </w:rPr>
      </w:pPr>
      <w:bookmarkStart w:id="0" w:name="_Hlk35937896"/>
    </w:p>
    <w:p w14:paraId="010EF838" w14:textId="6B09C509" w:rsidR="00912E08" w:rsidRPr="00A40AA2" w:rsidRDefault="00912E08" w:rsidP="00691D50">
      <w:pPr>
        <w:spacing w:after="240"/>
        <w:ind w:hanging="426"/>
        <w:rPr>
          <w:rFonts w:ascii="Arial" w:hAnsi="Arial" w:cs="Arial"/>
          <w:b/>
          <w:sz w:val="22"/>
          <w:szCs w:val="22"/>
        </w:rPr>
      </w:pPr>
      <w:r w:rsidRPr="00603B92">
        <w:rPr>
          <w:rFonts w:ascii="Arial" w:eastAsiaTheme="minorHAnsi" w:hAnsi="Arial" w:cs="Arial"/>
          <w:sz w:val="22"/>
          <w:szCs w:val="22"/>
          <w:lang w:eastAsia="en-US"/>
        </w:rPr>
        <w:t>oświadczam</w:t>
      </w:r>
      <w:r>
        <w:rPr>
          <w:rFonts w:ascii="Arial" w:eastAsiaTheme="minorHAnsi" w:hAnsi="Arial" w:cs="Arial"/>
          <w:sz w:val="22"/>
          <w:szCs w:val="22"/>
          <w:lang w:eastAsia="en-US"/>
        </w:rPr>
        <w:t>/y</w:t>
      </w:r>
      <w:r w:rsidRPr="00603B92">
        <w:rPr>
          <w:rFonts w:ascii="Arial" w:eastAsiaTheme="minorHAnsi" w:hAnsi="Arial" w:cs="Arial"/>
          <w:sz w:val="22"/>
          <w:szCs w:val="22"/>
          <w:lang w:eastAsia="en-US"/>
        </w:rPr>
        <w:t>, że wykonałem następujące roboty budowlane:</w:t>
      </w:r>
    </w:p>
    <w:tbl>
      <w:tblPr>
        <w:tblStyle w:val="Tabela-Siatka"/>
        <w:tblW w:w="5158" w:type="pct"/>
        <w:tblInd w:w="-431" w:type="dxa"/>
        <w:tblLook w:val="01E0" w:firstRow="1" w:lastRow="1" w:firstColumn="1" w:lastColumn="1" w:noHBand="0" w:noVBand="0"/>
      </w:tblPr>
      <w:tblGrid>
        <w:gridCol w:w="568"/>
        <w:gridCol w:w="2947"/>
        <w:gridCol w:w="1470"/>
        <w:gridCol w:w="1470"/>
        <w:gridCol w:w="1007"/>
        <w:gridCol w:w="1097"/>
        <w:gridCol w:w="1599"/>
        <w:gridCol w:w="1936"/>
        <w:gridCol w:w="1933"/>
      </w:tblGrid>
      <w:tr w:rsidR="00394F61" w:rsidRPr="00F46E64" w14:paraId="147D58A2" w14:textId="77777777" w:rsidTr="00691D50">
        <w:trPr>
          <w:trHeight w:val="752"/>
        </w:trPr>
        <w:tc>
          <w:tcPr>
            <w:tcW w:w="202" w:type="pct"/>
            <w:vMerge w:val="restart"/>
            <w:shd w:val="clear" w:color="auto" w:fill="F2F2F2" w:themeFill="background1" w:themeFillShade="F2"/>
            <w:vAlign w:val="center"/>
          </w:tcPr>
          <w:bookmarkEnd w:id="0"/>
          <w:p w14:paraId="36553344" w14:textId="77777777" w:rsidR="00912E08" w:rsidRPr="00F46E64" w:rsidRDefault="00912E08" w:rsidP="00D303C1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F46E64">
              <w:rPr>
                <w:rFonts w:ascii="Arial" w:hAnsi="Arial" w:cs="Arial"/>
                <w:b/>
                <w:bCs/>
                <w:sz w:val="20"/>
              </w:rPr>
              <w:t>Lp.</w:t>
            </w:r>
          </w:p>
        </w:tc>
        <w:tc>
          <w:tcPr>
            <w:tcW w:w="1050" w:type="pct"/>
            <w:vMerge w:val="restart"/>
            <w:shd w:val="clear" w:color="auto" w:fill="F2F2F2" w:themeFill="background1" w:themeFillShade="F2"/>
            <w:vAlign w:val="center"/>
          </w:tcPr>
          <w:p w14:paraId="7D9C9702" w14:textId="77777777" w:rsidR="00912E08" w:rsidRPr="00F46E64" w:rsidRDefault="00912E08" w:rsidP="00D303C1">
            <w:pPr>
              <w:widowControl w:val="0"/>
              <w:tabs>
                <w:tab w:val="left" w:pos="3060"/>
                <w:tab w:val="left" w:leader="dot" w:pos="8460"/>
              </w:tabs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F46E64">
              <w:rPr>
                <w:rFonts w:ascii="Arial" w:hAnsi="Arial" w:cs="Arial"/>
                <w:b/>
                <w:bCs/>
                <w:sz w:val="20"/>
              </w:rPr>
              <w:t>Przedmiot (zakres) zamówienia</w:t>
            </w:r>
          </w:p>
          <w:p w14:paraId="7B5A3530" w14:textId="5DE73814" w:rsidR="00912E08" w:rsidRPr="00F46E64" w:rsidRDefault="00912E08" w:rsidP="00D303C1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F46E64">
              <w:rPr>
                <w:rFonts w:ascii="Arial" w:hAnsi="Arial" w:cs="Arial"/>
                <w:b/>
                <w:bCs/>
                <w:i/>
                <w:sz w:val="20"/>
              </w:rPr>
              <w:t>(opis zakresu zamówienia stosownie do wymaganego w treści SWZ warunku udziału w postępowaniu określonego w Rozdziale VI SWZ</w:t>
            </w:r>
            <w:r w:rsidR="00AC3480">
              <w:rPr>
                <w:rFonts w:ascii="Arial" w:hAnsi="Arial" w:cs="Arial"/>
                <w:b/>
                <w:bCs/>
                <w:i/>
                <w:sz w:val="20"/>
              </w:rPr>
              <w:t>)</w:t>
            </w:r>
          </w:p>
        </w:tc>
        <w:tc>
          <w:tcPr>
            <w:tcW w:w="524" w:type="pct"/>
            <w:vMerge w:val="restart"/>
            <w:shd w:val="clear" w:color="auto" w:fill="F2F2F2" w:themeFill="background1" w:themeFillShade="F2"/>
            <w:vAlign w:val="center"/>
          </w:tcPr>
          <w:p w14:paraId="4EB7703E" w14:textId="77777777" w:rsidR="00912E08" w:rsidRPr="007C228F" w:rsidRDefault="00912E08" w:rsidP="00D303C1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7C228F">
              <w:rPr>
                <w:rFonts w:ascii="Arial" w:hAnsi="Arial" w:cs="Arial"/>
                <w:b/>
                <w:bCs/>
                <w:sz w:val="20"/>
              </w:rPr>
              <w:t>Podmiot na rzecz, którego wykonano zamówienie (umowę)</w:t>
            </w:r>
          </w:p>
          <w:p w14:paraId="6E59D376" w14:textId="77777777" w:rsidR="00912E08" w:rsidRPr="00F46E64" w:rsidRDefault="00912E08" w:rsidP="00D303C1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F46E64">
              <w:rPr>
                <w:rFonts w:ascii="Arial" w:hAnsi="Arial" w:cs="Arial"/>
                <w:b/>
                <w:bCs/>
                <w:i/>
                <w:sz w:val="20"/>
              </w:rPr>
              <w:t>(nazwa i adres</w:t>
            </w:r>
          </w:p>
        </w:tc>
        <w:tc>
          <w:tcPr>
            <w:tcW w:w="524" w:type="pct"/>
            <w:vMerge w:val="restart"/>
            <w:shd w:val="clear" w:color="auto" w:fill="F2F2F2" w:themeFill="background1" w:themeFillShade="F2"/>
            <w:vAlign w:val="center"/>
          </w:tcPr>
          <w:p w14:paraId="07124703" w14:textId="6A486472" w:rsidR="00912E08" w:rsidRPr="00F46E64" w:rsidRDefault="00912E08" w:rsidP="00D303C1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477FC2">
              <w:rPr>
                <w:rFonts w:ascii="Arial" w:hAnsi="Arial" w:cs="Arial"/>
                <w:b/>
                <w:bCs/>
                <w:sz w:val="20"/>
              </w:rPr>
              <w:t>Wartość brutto w zł</w:t>
            </w:r>
          </w:p>
        </w:tc>
        <w:tc>
          <w:tcPr>
            <w:tcW w:w="750" w:type="pct"/>
            <w:gridSpan w:val="2"/>
            <w:shd w:val="clear" w:color="auto" w:fill="F2F2F2" w:themeFill="background1" w:themeFillShade="F2"/>
            <w:vAlign w:val="center"/>
          </w:tcPr>
          <w:p w14:paraId="633AFC5A" w14:textId="77777777" w:rsidR="00912E08" w:rsidRPr="00F46E64" w:rsidRDefault="00912E08" w:rsidP="00D303C1">
            <w:pPr>
              <w:tabs>
                <w:tab w:val="left" w:pos="1921"/>
              </w:tabs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F46E64">
              <w:rPr>
                <w:rFonts w:ascii="Arial" w:hAnsi="Arial" w:cs="Arial"/>
                <w:b/>
                <w:bCs/>
                <w:sz w:val="20"/>
              </w:rPr>
              <w:t>Okres (daty) wykonania roboty (umowy)</w:t>
            </w:r>
          </w:p>
        </w:tc>
        <w:tc>
          <w:tcPr>
            <w:tcW w:w="570" w:type="pct"/>
            <w:vMerge w:val="restart"/>
            <w:shd w:val="clear" w:color="auto" w:fill="F2F2F2" w:themeFill="background1" w:themeFillShade="F2"/>
            <w:vAlign w:val="center"/>
          </w:tcPr>
          <w:p w14:paraId="68F006B9" w14:textId="77777777" w:rsidR="00912E08" w:rsidRPr="00F46E64" w:rsidRDefault="00912E08" w:rsidP="00D303C1">
            <w:pPr>
              <w:widowControl w:val="0"/>
              <w:tabs>
                <w:tab w:val="left" w:pos="3060"/>
                <w:tab w:val="left" w:leader="dot" w:pos="8460"/>
              </w:tabs>
              <w:suppressAutoHyphens w:val="0"/>
              <w:spacing w:after="160" w:line="259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7C228F">
              <w:rPr>
                <w:rFonts w:ascii="Arial" w:eastAsiaTheme="minorHAnsi" w:hAnsi="Arial" w:cs="Arial"/>
                <w:b/>
                <w:bCs/>
                <w:sz w:val="20"/>
                <w:lang w:eastAsia="en-US"/>
              </w:rPr>
              <w:t>Dowody</w:t>
            </w:r>
          </w:p>
        </w:tc>
        <w:tc>
          <w:tcPr>
            <w:tcW w:w="1379" w:type="pct"/>
            <w:gridSpan w:val="2"/>
            <w:shd w:val="clear" w:color="auto" w:fill="F2F2F2" w:themeFill="background1" w:themeFillShade="F2"/>
            <w:vAlign w:val="center"/>
          </w:tcPr>
          <w:p w14:paraId="5B3ED4FA" w14:textId="77777777" w:rsidR="00912E08" w:rsidRPr="00F46E64" w:rsidRDefault="00912E08" w:rsidP="00D303C1">
            <w:pPr>
              <w:widowControl w:val="0"/>
              <w:tabs>
                <w:tab w:val="left" w:pos="1080"/>
                <w:tab w:val="left" w:pos="3060"/>
                <w:tab w:val="left" w:leader="dot" w:pos="8460"/>
              </w:tabs>
              <w:suppressAutoHyphens w:val="0"/>
              <w:spacing w:after="160" w:line="259" w:lineRule="auto"/>
              <w:jc w:val="center"/>
              <w:rPr>
                <w:rFonts w:ascii="Arial" w:eastAsiaTheme="minorHAnsi" w:hAnsi="Arial" w:cs="Arial"/>
                <w:b/>
                <w:bCs/>
                <w:sz w:val="20"/>
                <w:lang w:eastAsia="en-US"/>
              </w:rPr>
            </w:pPr>
            <w:r w:rsidRPr="00F46E64">
              <w:rPr>
                <w:rFonts w:ascii="Arial" w:hAnsi="Arial" w:cs="Arial"/>
                <w:b/>
                <w:bCs/>
                <w:i/>
                <w:sz w:val="20"/>
              </w:rPr>
              <w:t>Informacje uzupełniające</w:t>
            </w:r>
          </w:p>
        </w:tc>
      </w:tr>
      <w:tr w:rsidR="00394F61" w:rsidRPr="007C228F" w14:paraId="5761F91D" w14:textId="77777777" w:rsidTr="00691D50">
        <w:trPr>
          <w:trHeight w:val="752"/>
        </w:trPr>
        <w:tc>
          <w:tcPr>
            <w:tcW w:w="202" w:type="pct"/>
            <w:vMerge/>
            <w:shd w:val="clear" w:color="auto" w:fill="F2F2F2" w:themeFill="background1" w:themeFillShade="F2"/>
            <w:vAlign w:val="center"/>
          </w:tcPr>
          <w:p w14:paraId="27BE0237" w14:textId="77777777" w:rsidR="00912E08" w:rsidRPr="007C228F" w:rsidRDefault="00912E08" w:rsidP="00D303C1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050" w:type="pct"/>
            <w:vMerge/>
            <w:shd w:val="clear" w:color="auto" w:fill="F2F2F2" w:themeFill="background1" w:themeFillShade="F2"/>
            <w:vAlign w:val="center"/>
          </w:tcPr>
          <w:p w14:paraId="3F67B6C5" w14:textId="77777777" w:rsidR="00912E08" w:rsidRPr="007C228F" w:rsidRDefault="00912E08" w:rsidP="00D303C1">
            <w:pPr>
              <w:widowControl w:val="0"/>
              <w:tabs>
                <w:tab w:val="left" w:pos="3060"/>
                <w:tab w:val="left" w:leader="dot" w:pos="8460"/>
              </w:tabs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524" w:type="pct"/>
            <w:vMerge/>
            <w:shd w:val="clear" w:color="auto" w:fill="F2F2F2" w:themeFill="background1" w:themeFillShade="F2"/>
          </w:tcPr>
          <w:p w14:paraId="08DB85A7" w14:textId="77777777" w:rsidR="00912E08" w:rsidRPr="007C228F" w:rsidRDefault="00912E08" w:rsidP="00D303C1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524" w:type="pct"/>
            <w:vMerge/>
            <w:shd w:val="clear" w:color="auto" w:fill="F2F2F2" w:themeFill="background1" w:themeFillShade="F2"/>
            <w:vAlign w:val="center"/>
          </w:tcPr>
          <w:p w14:paraId="68A3023A" w14:textId="77777777" w:rsidR="00912E08" w:rsidRPr="007C228F" w:rsidRDefault="00912E08" w:rsidP="00D303C1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359" w:type="pct"/>
            <w:shd w:val="clear" w:color="auto" w:fill="F2F2F2" w:themeFill="background1" w:themeFillShade="F2"/>
            <w:vAlign w:val="center"/>
          </w:tcPr>
          <w:p w14:paraId="50994B81" w14:textId="77777777" w:rsidR="00912E08" w:rsidRPr="00F46E64" w:rsidRDefault="00912E08" w:rsidP="00D303C1">
            <w:pPr>
              <w:widowControl w:val="0"/>
              <w:tabs>
                <w:tab w:val="left" w:pos="3060"/>
                <w:tab w:val="left" w:leader="dot" w:pos="8460"/>
              </w:tabs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F46E64">
              <w:rPr>
                <w:rFonts w:ascii="Arial" w:hAnsi="Arial" w:cs="Arial"/>
                <w:b/>
                <w:bCs/>
                <w:sz w:val="20"/>
              </w:rPr>
              <w:t>od</w:t>
            </w:r>
          </w:p>
          <w:p w14:paraId="23F264F0" w14:textId="77777777" w:rsidR="00912E08" w:rsidRPr="00F46E64" w:rsidRDefault="00912E08" w:rsidP="00D303C1">
            <w:pPr>
              <w:tabs>
                <w:tab w:val="left" w:pos="1921"/>
              </w:tabs>
              <w:jc w:val="center"/>
              <w:rPr>
                <w:rFonts w:ascii="Arial" w:hAnsi="Arial" w:cs="Arial"/>
                <w:b/>
                <w:bCs/>
                <w:sz w:val="20"/>
              </w:rPr>
            </w:pPr>
            <w:proofErr w:type="spellStart"/>
            <w:r w:rsidRPr="00F46E64">
              <w:rPr>
                <w:rFonts w:ascii="Arial" w:hAnsi="Arial" w:cs="Arial"/>
                <w:b/>
                <w:bCs/>
                <w:sz w:val="20"/>
              </w:rPr>
              <w:t>dd</w:t>
            </w:r>
            <w:proofErr w:type="spellEnd"/>
            <w:r w:rsidRPr="00F46E64">
              <w:rPr>
                <w:rFonts w:ascii="Arial" w:hAnsi="Arial" w:cs="Arial"/>
                <w:b/>
                <w:bCs/>
                <w:sz w:val="20"/>
              </w:rPr>
              <w:t>-mm-</w:t>
            </w:r>
            <w:proofErr w:type="spellStart"/>
            <w:r w:rsidRPr="00F46E64">
              <w:rPr>
                <w:rFonts w:ascii="Arial" w:hAnsi="Arial" w:cs="Arial"/>
                <w:b/>
                <w:bCs/>
                <w:sz w:val="20"/>
              </w:rPr>
              <w:t>rrrr</w:t>
            </w:r>
            <w:proofErr w:type="spellEnd"/>
          </w:p>
        </w:tc>
        <w:tc>
          <w:tcPr>
            <w:tcW w:w="391" w:type="pct"/>
            <w:shd w:val="clear" w:color="auto" w:fill="F2F2F2" w:themeFill="background1" w:themeFillShade="F2"/>
            <w:vAlign w:val="center"/>
          </w:tcPr>
          <w:p w14:paraId="25171332" w14:textId="77777777" w:rsidR="00912E08" w:rsidRPr="00F46E64" w:rsidRDefault="00912E08" w:rsidP="00D303C1">
            <w:pPr>
              <w:widowControl w:val="0"/>
              <w:tabs>
                <w:tab w:val="left" w:pos="3060"/>
                <w:tab w:val="left" w:leader="dot" w:pos="8460"/>
              </w:tabs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F46E64">
              <w:rPr>
                <w:rFonts w:ascii="Arial" w:hAnsi="Arial" w:cs="Arial"/>
                <w:b/>
                <w:bCs/>
                <w:sz w:val="20"/>
              </w:rPr>
              <w:t>do</w:t>
            </w:r>
          </w:p>
          <w:p w14:paraId="01482E00" w14:textId="77777777" w:rsidR="00912E08" w:rsidRPr="00F46E64" w:rsidRDefault="00912E08" w:rsidP="00D303C1">
            <w:pPr>
              <w:tabs>
                <w:tab w:val="left" w:pos="1921"/>
              </w:tabs>
              <w:jc w:val="center"/>
              <w:rPr>
                <w:rFonts w:ascii="Arial" w:hAnsi="Arial" w:cs="Arial"/>
                <w:b/>
                <w:bCs/>
                <w:sz w:val="20"/>
              </w:rPr>
            </w:pPr>
            <w:proofErr w:type="spellStart"/>
            <w:r w:rsidRPr="00F46E64">
              <w:rPr>
                <w:rFonts w:ascii="Arial" w:hAnsi="Arial" w:cs="Arial"/>
                <w:b/>
                <w:bCs/>
                <w:sz w:val="20"/>
              </w:rPr>
              <w:t>dd</w:t>
            </w:r>
            <w:proofErr w:type="spellEnd"/>
            <w:r w:rsidRPr="00F46E64">
              <w:rPr>
                <w:rFonts w:ascii="Arial" w:hAnsi="Arial" w:cs="Arial"/>
                <w:b/>
                <w:bCs/>
                <w:sz w:val="20"/>
              </w:rPr>
              <w:t>-mm-</w:t>
            </w:r>
            <w:proofErr w:type="spellStart"/>
            <w:r w:rsidRPr="00F46E64">
              <w:rPr>
                <w:rFonts w:ascii="Arial" w:hAnsi="Arial" w:cs="Arial"/>
                <w:b/>
                <w:bCs/>
                <w:sz w:val="20"/>
              </w:rPr>
              <w:t>rrrr</w:t>
            </w:r>
            <w:proofErr w:type="spellEnd"/>
          </w:p>
        </w:tc>
        <w:tc>
          <w:tcPr>
            <w:tcW w:w="570" w:type="pct"/>
            <w:vMerge/>
            <w:shd w:val="clear" w:color="auto" w:fill="F2F2F2" w:themeFill="background1" w:themeFillShade="F2"/>
            <w:vAlign w:val="center"/>
          </w:tcPr>
          <w:p w14:paraId="49195864" w14:textId="77777777" w:rsidR="00912E08" w:rsidRPr="007C228F" w:rsidRDefault="00912E08" w:rsidP="00D303C1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690" w:type="pct"/>
            <w:shd w:val="clear" w:color="auto" w:fill="F2F2F2" w:themeFill="background1" w:themeFillShade="F2"/>
            <w:vAlign w:val="center"/>
          </w:tcPr>
          <w:p w14:paraId="6C60DC7A" w14:textId="02294C28" w:rsidR="00912E08" w:rsidRPr="00F46E64" w:rsidRDefault="00912E08" w:rsidP="00D303C1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F46E64">
              <w:rPr>
                <w:rFonts w:ascii="Arial" w:hAnsi="Arial" w:cs="Arial"/>
                <w:b/>
                <w:i/>
                <w:sz w:val="20"/>
              </w:rPr>
              <w:t>Zasoby podmiotu udost</w:t>
            </w:r>
            <w:r w:rsidR="00AC3480">
              <w:rPr>
                <w:rFonts w:ascii="Arial" w:hAnsi="Arial" w:cs="Arial"/>
                <w:b/>
                <w:i/>
                <w:sz w:val="20"/>
              </w:rPr>
              <w:t>ę</w:t>
            </w:r>
            <w:r w:rsidRPr="00F46E64">
              <w:rPr>
                <w:rFonts w:ascii="Arial" w:hAnsi="Arial" w:cs="Arial"/>
                <w:b/>
                <w:i/>
                <w:sz w:val="20"/>
              </w:rPr>
              <w:t>pniającego zasoby</w:t>
            </w:r>
          </w:p>
        </w:tc>
        <w:tc>
          <w:tcPr>
            <w:tcW w:w="689" w:type="pct"/>
            <w:shd w:val="clear" w:color="auto" w:fill="F2F2F2" w:themeFill="background1" w:themeFillShade="F2"/>
            <w:vAlign w:val="center"/>
          </w:tcPr>
          <w:p w14:paraId="5AF72C0E" w14:textId="77777777" w:rsidR="00912E08" w:rsidRPr="00F46E64" w:rsidRDefault="00912E08" w:rsidP="00D303C1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F46E64">
              <w:rPr>
                <w:rFonts w:ascii="Arial" w:hAnsi="Arial" w:cs="Arial"/>
                <w:b/>
                <w:i/>
                <w:sz w:val="20"/>
              </w:rPr>
              <w:t>Nazwa podmiotu udostępniającego zasoby</w:t>
            </w:r>
          </w:p>
        </w:tc>
      </w:tr>
      <w:tr w:rsidR="00394F61" w:rsidRPr="00711D99" w14:paraId="51DA389E" w14:textId="77777777" w:rsidTr="00691D50">
        <w:trPr>
          <w:trHeight w:val="205"/>
        </w:trPr>
        <w:tc>
          <w:tcPr>
            <w:tcW w:w="202" w:type="pct"/>
            <w:vAlign w:val="center"/>
          </w:tcPr>
          <w:p w14:paraId="649EBA2E" w14:textId="77777777" w:rsidR="00912E08" w:rsidRPr="00711D99" w:rsidRDefault="00912E08" w:rsidP="00D303C1">
            <w:pPr>
              <w:jc w:val="center"/>
              <w:rPr>
                <w:rFonts w:ascii="Arial" w:hAnsi="Arial" w:cs="Arial"/>
                <w:i/>
                <w:sz w:val="20"/>
              </w:rPr>
            </w:pPr>
            <w:r w:rsidRPr="00711D99">
              <w:rPr>
                <w:rFonts w:ascii="Arial" w:hAnsi="Arial" w:cs="Arial"/>
                <w:i/>
                <w:sz w:val="20"/>
              </w:rPr>
              <w:t>1</w:t>
            </w:r>
          </w:p>
        </w:tc>
        <w:tc>
          <w:tcPr>
            <w:tcW w:w="1050" w:type="pct"/>
            <w:vAlign w:val="center"/>
          </w:tcPr>
          <w:p w14:paraId="38595F16" w14:textId="77777777" w:rsidR="00912E08" w:rsidRPr="00711D99" w:rsidRDefault="00912E08" w:rsidP="00D303C1">
            <w:pPr>
              <w:jc w:val="center"/>
              <w:rPr>
                <w:rFonts w:ascii="Arial" w:hAnsi="Arial" w:cs="Arial"/>
                <w:i/>
                <w:sz w:val="20"/>
              </w:rPr>
            </w:pPr>
            <w:r w:rsidRPr="00711D99">
              <w:rPr>
                <w:rFonts w:ascii="Arial" w:hAnsi="Arial" w:cs="Arial"/>
                <w:i/>
                <w:sz w:val="20"/>
              </w:rPr>
              <w:t>2</w:t>
            </w:r>
          </w:p>
        </w:tc>
        <w:tc>
          <w:tcPr>
            <w:tcW w:w="524" w:type="pct"/>
            <w:vAlign w:val="center"/>
          </w:tcPr>
          <w:p w14:paraId="57A1A9CE" w14:textId="77777777" w:rsidR="00912E08" w:rsidRPr="00711D99" w:rsidRDefault="00912E08" w:rsidP="00D303C1">
            <w:pPr>
              <w:jc w:val="center"/>
              <w:rPr>
                <w:rFonts w:ascii="Arial" w:hAnsi="Arial" w:cs="Arial"/>
                <w:i/>
                <w:sz w:val="20"/>
              </w:rPr>
            </w:pPr>
            <w:r w:rsidRPr="00711D99">
              <w:rPr>
                <w:rFonts w:ascii="Arial" w:hAnsi="Arial" w:cs="Arial"/>
                <w:i/>
                <w:sz w:val="20"/>
              </w:rPr>
              <w:t>3</w:t>
            </w:r>
          </w:p>
        </w:tc>
        <w:tc>
          <w:tcPr>
            <w:tcW w:w="524" w:type="pct"/>
            <w:vAlign w:val="center"/>
          </w:tcPr>
          <w:p w14:paraId="6FFC235E" w14:textId="77777777" w:rsidR="00912E08" w:rsidRPr="00711D99" w:rsidRDefault="00912E08" w:rsidP="00D303C1">
            <w:pPr>
              <w:jc w:val="center"/>
              <w:rPr>
                <w:rFonts w:ascii="Arial" w:hAnsi="Arial" w:cs="Arial"/>
                <w:i/>
                <w:sz w:val="20"/>
              </w:rPr>
            </w:pPr>
            <w:r>
              <w:rPr>
                <w:rFonts w:ascii="Arial" w:hAnsi="Arial" w:cs="Arial"/>
                <w:i/>
                <w:sz w:val="20"/>
              </w:rPr>
              <w:t>4</w:t>
            </w:r>
          </w:p>
        </w:tc>
        <w:tc>
          <w:tcPr>
            <w:tcW w:w="359" w:type="pct"/>
            <w:vAlign w:val="center"/>
          </w:tcPr>
          <w:p w14:paraId="36E5BDB1" w14:textId="77777777" w:rsidR="00912E08" w:rsidRPr="00711D99" w:rsidRDefault="00912E08" w:rsidP="00D303C1">
            <w:pPr>
              <w:jc w:val="center"/>
              <w:rPr>
                <w:rFonts w:ascii="Arial" w:hAnsi="Arial" w:cs="Arial"/>
                <w:i/>
                <w:sz w:val="20"/>
              </w:rPr>
            </w:pPr>
            <w:r>
              <w:rPr>
                <w:rFonts w:ascii="Arial" w:hAnsi="Arial" w:cs="Arial"/>
                <w:i/>
                <w:sz w:val="20"/>
              </w:rPr>
              <w:t>5</w:t>
            </w:r>
          </w:p>
        </w:tc>
        <w:tc>
          <w:tcPr>
            <w:tcW w:w="391" w:type="pct"/>
            <w:vAlign w:val="center"/>
          </w:tcPr>
          <w:p w14:paraId="26AB028C" w14:textId="77777777" w:rsidR="00912E08" w:rsidRPr="00711D99" w:rsidRDefault="00912E08" w:rsidP="00D303C1">
            <w:pPr>
              <w:jc w:val="center"/>
              <w:rPr>
                <w:rFonts w:ascii="Arial" w:hAnsi="Arial" w:cs="Arial"/>
                <w:i/>
                <w:sz w:val="20"/>
              </w:rPr>
            </w:pPr>
            <w:r>
              <w:rPr>
                <w:rFonts w:ascii="Arial" w:hAnsi="Arial" w:cs="Arial"/>
                <w:i/>
                <w:sz w:val="20"/>
              </w:rPr>
              <w:t>6</w:t>
            </w:r>
          </w:p>
        </w:tc>
        <w:tc>
          <w:tcPr>
            <w:tcW w:w="570" w:type="pct"/>
            <w:vAlign w:val="center"/>
          </w:tcPr>
          <w:p w14:paraId="098D8722" w14:textId="77777777" w:rsidR="00912E08" w:rsidRPr="00477FC2" w:rsidRDefault="00912E08" w:rsidP="00D303C1">
            <w:pPr>
              <w:jc w:val="center"/>
              <w:rPr>
                <w:rFonts w:ascii="Arial" w:hAnsi="Arial" w:cs="Arial"/>
                <w:bCs/>
                <w:i/>
                <w:sz w:val="20"/>
              </w:rPr>
            </w:pPr>
            <w:r w:rsidRPr="00477FC2">
              <w:rPr>
                <w:rFonts w:ascii="Arial" w:hAnsi="Arial" w:cs="Arial"/>
                <w:bCs/>
                <w:i/>
                <w:sz w:val="16"/>
                <w:szCs w:val="16"/>
              </w:rPr>
              <w:t>7</w:t>
            </w:r>
          </w:p>
        </w:tc>
        <w:tc>
          <w:tcPr>
            <w:tcW w:w="690" w:type="pct"/>
            <w:vAlign w:val="center"/>
          </w:tcPr>
          <w:p w14:paraId="1585E7C4" w14:textId="77777777" w:rsidR="00912E08" w:rsidRPr="00477FC2" w:rsidRDefault="00912E08" w:rsidP="00D303C1">
            <w:pPr>
              <w:jc w:val="center"/>
              <w:rPr>
                <w:rFonts w:ascii="Arial" w:hAnsi="Arial" w:cs="Arial"/>
                <w:bCs/>
                <w:i/>
                <w:sz w:val="20"/>
              </w:rPr>
            </w:pPr>
            <w:r w:rsidRPr="00477FC2">
              <w:rPr>
                <w:rFonts w:ascii="Arial" w:hAnsi="Arial" w:cs="Arial"/>
                <w:bCs/>
                <w:i/>
                <w:sz w:val="16"/>
                <w:szCs w:val="16"/>
              </w:rPr>
              <w:t>8</w:t>
            </w:r>
          </w:p>
        </w:tc>
        <w:tc>
          <w:tcPr>
            <w:tcW w:w="689" w:type="pct"/>
          </w:tcPr>
          <w:p w14:paraId="4D18F776" w14:textId="77777777" w:rsidR="00912E08" w:rsidRPr="00477FC2" w:rsidRDefault="00912E08" w:rsidP="00D303C1">
            <w:pPr>
              <w:jc w:val="center"/>
              <w:rPr>
                <w:rFonts w:ascii="Arial" w:hAnsi="Arial" w:cs="Arial"/>
                <w:bCs/>
                <w:i/>
                <w:sz w:val="20"/>
              </w:rPr>
            </w:pPr>
            <w:r w:rsidRPr="00477FC2">
              <w:rPr>
                <w:rFonts w:ascii="Arial" w:hAnsi="Arial" w:cs="Arial"/>
                <w:bCs/>
                <w:i/>
                <w:sz w:val="20"/>
              </w:rPr>
              <w:t>9</w:t>
            </w:r>
          </w:p>
        </w:tc>
      </w:tr>
      <w:tr w:rsidR="00394F61" w:rsidRPr="00711D99" w14:paraId="0A366A52" w14:textId="77777777" w:rsidTr="00691D50">
        <w:trPr>
          <w:trHeight w:val="1098"/>
        </w:trPr>
        <w:tc>
          <w:tcPr>
            <w:tcW w:w="202" w:type="pct"/>
            <w:vAlign w:val="center"/>
          </w:tcPr>
          <w:p w14:paraId="3BBADB91" w14:textId="77777777" w:rsidR="00912E08" w:rsidRPr="00711D99" w:rsidRDefault="00912E08" w:rsidP="00D303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11D99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1050" w:type="pct"/>
            <w:vAlign w:val="center"/>
          </w:tcPr>
          <w:p w14:paraId="0A861F2C" w14:textId="6C188193" w:rsidR="00735B2B" w:rsidRPr="00711D99" w:rsidRDefault="00735B2B" w:rsidP="00D303C1">
            <w:pPr>
              <w:tabs>
                <w:tab w:val="left" w:pos="1310"/>
              </w:tabs>
              <w:spacing w:before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" w:type="pct"/>
          </w:tcPr>
          <w:p w14:paraId="56669820" w14:textId="77777777" w:rsidR="00912E08" w:rsidRPr="00711D99" w:rsidRDefault="00912E08" w:rsidP="00D303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" w:type="pct"/>
            <w:vAlign w:val="center"/>
          </w:tcPr>
          <w:p w14:paraId="38E6E5DB" w14:textId="77777777" w:rsidR="00912E08" w:rsidRPr="00711D99" w:rsidRDefault="00912E08" w:rsidP="00D303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9" w:type="pct"/>
            <w:vAlign w:val="center"/>
          </w:tcPr>
          <w:p w14:paraId="0D0CE16C" w14:textId="77777777" w:rsidR="00912E08" w:rsidRPr="00711D99" w:rsidRDefault="00912E08" w:rsidP="00D303C1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1" w:type="pct"/>
            <w:vAlign w:val="center"/>
          </w:tcPr>
          <w:p w14:paraId="42309E10" w14:textId="77777777" w:rsidR="00912E08" w:rsidRPr="00711D99" w:rsidRDefault="00912E08" w:rsidP="00D303C1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0" w:type="pct"/>
          </w:tcPr>
          <w:p w14:paraId="5E2C9DA2" w14:textId="77777777" w:rsidR="00912E08" w:rsidRPr="00711D99" w:rsidRDefault="00912E08" w:rsidP="00D303C1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90" w:type="pct"/>
          </w:tcPr>
          <w:p w14:paraId="70A8372D" w14:textId="199B0055" w:rsidR="00912E08" w:rsidRPr="00394F61" w:rsidRDefault="00912E08" w:rsidP="00394F61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9" w:type="pct"/>
          </w:tcPr>
          <w:p w14:paraId="0059A5B3" w14:textId="77777777" w:rsidR="00912E08" w:rsidRPr="00711D99" w:rsidRDefault="00912E08" w:rsidP="00D303C1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94F61" w:rsidRPr="00711D99" w14:paraId="2F2F6C48" w14:textId="77777777" w:rsidTr="00691D50">
        <w:trPr>
          <w:trHeight w:val="1269"/>
        </w:trPr>
        <w:tc>
          <w:tcPr>
            <w:tcW w:w="202" w:type="pct"/>
            <w:vAlign w:val="center"/>
          </w:tcPr>
          <w:p w14:paraId="6499784C" w14:textId="77777777" w:rsidR="00912E08" w:rsidRPr="00711D99" w:rsidRDefault="00912E08" w:rsidP="00D303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11D99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1050" w:type="pct"/>
            <w:vAlign w:val="center"/>
          </w:tcPr>
          <w:p w14:paraId="6EA8DFC7" w14:textId="032FD8EB" w:rsidR="00912E08" w:rsidRPr="00711D99" w:rsidRDefault="00912E08" w:rsidP="00735B2B">
            <w:pPr>
              <w:tabs>
                <w:tab w:val="left" w:pos="1310"/>
              </w:tabs>
              <w:spacing w:before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" w:type="pct"/>
          </w:tcPr>
          <w:p w14:paraId="5F9DC097" w14:textId="77777777" w:rsidR="00912E08" w:rsidRPr="00711D99" w:rsidRDefault="00912E08" w:rsidP="00D303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" w:type="pct"/>
            <w:vAlign w:val="center"/>
          </w:tcPr>
          <w:p w14:paraId="41F23EE4" w14:textId="7FC7BE07" w:rsidR="00912E08" w:rsidRPr="00711D99" w:rsidRDefault="00912E08" w:rsidP="00D303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9" w:type="pct"/>
            <w:vAlign w:val="center"/>
          </w:tcPr>
          <w:p w14:paraId="05638919" w14:textId="77777777" w:rsidR="00912E08" w:rsidRPr="00711D99" w:rsidRDefault="00912E08" w:rsidP="00D303C1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1" w:type="pct"/>
            <w:vAlign w:val="center"/>
          </w:tcPr>
          <w:p w14:paraId="568F3682" w14:textId="77777777" w:rsidR="00912E08" w:rsidRPr="00711D99" w:rsidRDefault="00912E08" w:rsidP="00D303C1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0" w:type="pct"/>
          </w:tcPr>
          <w:p w14:paraId="4F2AFC6E" w14:textId="77777777" w:rsidR="00912E08" w:rsidRPr="00711D99" w:rsidRDefault="00912E08" w:rsidP="00D303C1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90" w:type="pct"/>
          </w:tcPr>
          <w:p w14:paraId="3F22F4AF" w14:textId="181DEA72" w:rsidR="00912E08" w:rsidRPr="00394F61" w:rsidRDefault="00912E08" w:rsidP="00394F61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9" w:type="pct"/>
          </w:tcPr>
          <w:p w14:paraId="3B11A68E" w14:textId="77777777" w:rsidR="00912E08" w:rsidRPr="00711D99" w:rsidRDefault="00912E08" w:rsidP="00D303C1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C3C6BE3" w14:textId="77777777" w:rsidR="00752C41" w:rsidRDefault="00752C41" w:rsidP="00912E08">
      <w:pPr>
        <w:widowControl w:val="0"/>
        <w:autoSpaceDE w:val="0"/>
        <w:autoSpaceDN w:val="0"/>
        <w:adjustRightInd w:val="0"/>
        <w:spacing w:after="80"/>
        <w:ind w:right="68"/>
        <w:jc w:val="both"/>
        <w:rPr>
          <w:rFonts w:ascii="Arial" w:hAnsi="Arial" w:cs="Arial"/>
          <w:b/>
          <w:i/>
          <w:iCs/>
          <w:sz w:val="22"/>
          <w:szCs w:val="22"/>
          <w:u w:val="single"/>
        </w:rPr>
      </w:pPr>
    </w:p>
    <w:p w14:paraId="131C230D" w14:textId="15F4D281" w:rsidR="00912E08" w:rsidRPr="00ED7F26" w:rsidRDefault="00912E08" w:rsidP="00912E08">
      <w:pPr>
        <w:widowControl w:val="0"/>
        <w:autoSpaceDE w:val="0"/>
        <w:autoSpaceDN w:val="0"/>
        <w:adjustRightInd w:val="0"/>
        <w:spacing w:after="80"/>
        <w:ind w:right="68"/>
        <w:jc w:val="both"/>
        <w:rPr>
          <w:rFonts w:ascii="Arial" w:hAnsi="Arial" w:cs="Arial"/>
          <w:i/>
          <w:iCs/>
          <w:sz w:val="20"/>
        </w:rPr>
      </w:pPr>
      <w:r w:rsidRPr="00ED7F26">
        <w:rPr>
          <w:rFonts w:ascii="Arial" w:hAnsi="Arial" w:cs="Arial"/>
          <w:b/>
          <w:i/>
          <w:iCs/>
          <w:sz w:val="20"/>
          <w:u w:val="single"/>
        </w:rPr>
        <w:t>Uwaga do kol. 7</w:t>
      </w:r>
      <w:r w:rsidRPr="00ED7F26">
        <w:rPr>
          <w:rFonts w:ascii="Arial" w:hAnsi="Arial" w:cs="Arial"/>
          <w:i/>
          <w:iCs/>
          <w:sz w:val="20"/>
        </w:rPr>
        <w:t xml:space="preserve">. </w:t>
      </w:r>
    </w:p>
    <w:p w14:paraId="39796837" w14:textId="77777777" w:rsidR="00912E08" w:rsidRPr="00CD4F6E" w:rsidRDefault="00912E08" w:rsidP="00912E08">
      <w:pPr>
        <w:pStyle w:val="Akapitzlist"/>
        <w:widowControl w:val="0"/>
        <w:numPr>
          <w:ilvl w:val="1"/>
          <w:numId w:val="15"/>
        </w:numPr>
        <w:suppressAutoHyphens w:val="0"/>
        <w:autoSpaceDE w:val="0"/>
        <w:autoSpaceDN w:val="0"/>
        <w:adjustRightInd w:val="0"/>
        <w:ind w:right="68"/>
        <w:contextualSpacing w:val="0"/>
        <w:jc w:val="both"/>
        <w:rPr>
          <w:rFonts w:ascii="Arial" w:hAnsi="Arial" w:cs="Arial"/>
          <w:sz w:val="20"/>
        </w:rPr>
      </w:pPr>
      <w:r w:rsidRPr="00ED7F26">
        <w:rPr>
          <w:rFonts w:ascii="Arial" w:hAnsi="Arial" w:cs="Arial"/>
          <w:i/>
          <w:iCs/>
          <w:sz w:val="20"/>
        </w:rPr>
        <w:t xml:space="preserve">Wpisać nazwę dowodu (dokumentu) określającego, czy roboty budowlane zostały wykonane </w:t>
      </w:r>
      <w:r w:rsidRPr="00CD4F6E">
        <w:rPr>
          <w:rFonts w:ascii="Arial" w:hAnsi="Arial" w:cs="Arial"/>
          <w:sz w:val="20"/>
        </w:rPr>
        <w:t>należycie, oraz załączyć go do wykazu.</w:t>
      </w:r>
    </w:p>
    <w:p w14:paraId="019FCC31" w14:textId="77777777" w:rsidR="00912E08" w:rsidRPr="00ED7F26" w:rsidRDefault="00912E08" w:rsidP="00912E08">
      <w:pPr>
        <w:pStyle w:val="Akapitzlist"/>
        <w:widowControl w:val="0"/>
        <w:numPr>
          <w:ilvl w:val="1"/>
          <w:numId w:val="15"/>
        </w:numPr>
        <w:suppressAutoHyphens w:val="0"/>
        <w:autoSpaceDE w:val="0"/>
        <w:autoSpaceDN w:val="0"/>
        <w:adjustRightInd w:val="0"/>
        <w:ind w:right="68"/>
        <w:contextualSpacing w:val="0"/>
        <w:jc w:val="both"/>
        <w:rPr>
          <w:rFonts w:ascii="Arial" w:hAnsi="Arial" w:cs="Arial"/>
          <w:i/>
          <w:iCs/>
          <w:sz w:val="20"/>
        </w:rPr>
      </w:pPr>
      <w:r w:rsidRPr="00ED7F26">
        <w:rPr>
          <w:rFonts w:ascii="Arial" w:hAnsi="Arial" w:cs="Arial"/>
          <w:i/>
          <w:iCs/>
          <w:sz w:val="20"/>
        </w:rPr>
        <w:t xml:space="preserve">Dowodami, o których mowa w pkt 1, są referencje bądź inne dokumenty sporządzone przez podmiot, na rzecz którego roboty budowlane zostały </w:t>
      </w:r>
      <w:r w:rsidRPr="00ED7F26">
        <w:rPr>
          <w:rFonts w:ascii="Arial" w:hAnsi="Arial" w:cs="Arial"/>
          <w:i/>
          <w:iCs/>
          <w:sz w:val="20"/>
        </w:rPr>
        <w:lastRenderedPageBreak/>
        <w:t>wykonane, a jeżeli Wykonawca z przyczyn niezależnych od niego nie jest w stanie uzyskać tych dokumentów - inne odpowiednie dokumenty.</w:t>
      </w:r>
    </w:p>
    <w:p w14:paraId="6A692ED8" w14:textId="77777777" w:rsidR="00912E08" w:rsidRPr="00ED7F26" w:rsidRDefault="00912E08" w:rsidP="00912E08">
      <w:pPr>
        <w:pStyle w:val="Akapitzlist"/>
        <w:widowControl w:val="0"/>
        <w:autoSpaceDE w:val="0"/>
        <w:autoSpaceDN w:val="0"/>
        <w:adjustRightInd w:val="0"/>
        <w:ind w:left="360" w:right="68"/>
        <w:contextualSpacing w:val="0"/>
        <w:jc w:val="both"/>
        <w:rPr>
          <w:rFonts w:ascii="Arial" w:hAnsi="Arial" w:cs="Arial"/>
          <w:i/>
          <w:iCs/>
          <w:sz w:val="20"/>
        </w:rPr>
      </w:pPr>
    </w:p>
    <w:p w14:paraId="6036F367" w14:textId="77777777" w:rsidR="00912E08" w:rsidRPr="00ED7F26" w:rsidRDefault="00912E08" w:rsidP="00912E08">
      <w:pPr>
        <w:pStyle w:val="Akapitzlist"/>
        <w:widowControl w:val="0"/>
        <w:autoSpaceDE w:val="0"/>
        <w:autoSpaceDN w:val="0"/>
        <w:adjustRightInd w:val="0"/>
        <w:ind w:left="-142" w:right="70"/>
        <w:contextualSpacing w:val="0"/>
        <w:jc w:val="both"/>
        <w:rPr>
          <w:rFonts w:ascii="Arial" w:hAnsi="Arial" w:cs="Arial"/>
          <w:bCs/>
          <w:i/>
          <w:iCs/>
          <w:sz w:val="20"/>
        </w:rPr>
      </w:pPr>
      <w:r w:rsidRPr="00ED7F26">
        <w:rPr>
          <w:rFonts w:ascii="Arial" w:hAnsi="Arial" w:cs="Arial"/>
          <w:b/>
          <w:bCs/>
          <w:i/>
          <w:iCs/>
          <w:sz w:val="20"/>
          <w:u w:val="single"/>
        </w:rPr>
        <w:t>Uwaga do kol. 8</w:t>
      </w:r>
      <w:r w:rsidRPr="00ED7F26">
        <w:rPr>
          <w:rFonts w:ascii="Arial" w:hAnsi="Arial" w:cs="Arial"/>
          <w:b/>
          <w:i/>
          <w:iCs/>
          <w:sz w:val="20"/>
        </w:rPr>
        <w:t xml:space="preserve"> </w:t>
      </w:r>
      <w:r w:rsidRPr="00ED7F26">
        <w:rPr>
          <w:rFonts w:ascii="Arial" w:hAnsi="Arial" w:cs="Arial"/>
          <w:bCs/>
          <w:i/>
          <w:iCs/>
          <w:sz w:val="20"/>
        </w:rPr>
        <w:t>Zaznaczyć znakiem „X”, tylko w przypadku, gdy Wykonawca polega na zasobach podmiotu udostępniającego zasoby dla wykazania spełniania warunku udziału w postępowaniu.</w:t>
      </w:r>
    </w:p>
    <w:p w14:paraId="3724A10B" w14:textId="77777777" w:rsidR="00912E08" w:rsidRPr="00ED7F26" w:rsidRDefault="00912E08" w:rsidP="00912E08">
      <w:pPr>
        <w:pStyle w:val="Akapitzlist"/>
        <w:widowControl w:val="0"/>
        <w:autoSpaceDE w:val="0"/>
        <w:autoSpaceDN w:val="0"/>
        <w:adjustRightInd w:val="0"/>
        <w:ind w:left="-142" w:right="70"/>
        <w:contextualSpacing w:val="0"/>
        <w:jc w:val="both"/>
        <w:rPr>
          <w:rFonts w:ascii="Arial" w:hAnsi="Arial" w:cs="Arial"/>
          <w:bCs/>
          <w:i/>
          <w:iCs/>
          <w:sz w:val="20"/>
        </w:rPr>
      </w:pPr>
    </w:p>
    <w:p w14:paraId="1342E8AF" w14:textId="77777777" w:rsidR="00912E08" w:rsidRPr="00ED7F26" w:rsidRDefault="00912E08" w:rsidP="00912E08">
      <w:pPr>
        <w:pStyle w:val="Akapitzlist"/>
        <w:widowControl w:val="0"/>
        <w:autoSpaceDE w:val="0"/>
        <w:autoSpaceDN w:val="0"/>
        <w:adjustRightInd w:val="0"/>
        <w:ind w:left="-142" w:right="70"/>
        <w:contextualSpacing w:val="0"/>
        <w:jc w:val="both"/>
        <w:rPr>
          <w:rFonts w:ascii="Arial" w:hAnsi="Arial" w:cs="Arial"/>
          <w:b/>
          <w:i/>
          <w:iCs/>
          <w:sz w:val="20"/>
          <w:u w:val="single"/>
        </w:rPr>
      </w:pPr>
      <w:r w:rsidRPr="00ED7F26">
        <w:rPr>
          <w:rFonts w:ascii="Arial" w:hAnsi="Arial" w:cs="Arial"/>
          <w:b/>
          <w:i/>
          <w:iCs/>
          <w:sz w:val="20"/>
          <w:u w:val="single"/>
        </w:rPr>
        <w:t>Uwaga do kol. 10</w:t>
      </w:r>
      <w:r w:rsidRPr="00ED7F26">
        <w:rPr>
          <w:rFonts w:ascii="Arial" w:hAnsi="Arial" w:cs="Arial"/>
          <w:b/>
          <w:i/>
          <w:iCs/>
          <w:sz w:val="20"/>
        </w:rPr>
        <w:t xml:space="preserve"> </w:t>
      </w:r>
      <w:r w:rsidRPr="00ED7F26">
        <w:rPr>
          <w:rFonts w:ascii="Arial" w:hAnsi="Arial" w:cs="Arial"/>
          <w:i/>
          <w:iCs/>
          <w:sz w:val="20"/>
        </w:rPr>
        <w:t>Wpisać nazwę podmiotu udostępniającego zasoby</w:t>
      </w:r>
      <w:r w:rsidRPr="00ED7F26">
        <w:rPr>
          <w:rFonts w:ascii="Arial" w:hAnsi="Arial" w:cs="Arial"/>
          <w:bCs/>
          <w:sz w:val="20"/>
        </w:rPr>
        <w:t>.</w:t>
      </w:r>
    </w:p>
    <w:p w14:paraId="2213F32C" w14:textId="77777777" w:rsidR="00CD4F6E" w:rsidRDefault="00CD4F6E" w:rsidP="00CD4F6E">
      <w:pPr>
        <w:tabs>
          <w:tab w:val="left" w:pos="0"/>
        </w:tabs>
        <w:ind w:right="57"/>
        <w:rPr>
          <w:rFonts w:ascii="Arial" w:hAnsi="Arial" w:cs="Arial"/>
          <w:b/>
          <w:bCs/>
          <w:sz w:val="20"/>
        </w:rPr>
      </w:pPr>
    </w:p>
    <w:p w14:paraId="08E53235" w14:textId="76AE9195" w:rsidR="00912E08" w:rsidRPr="00ED7F26" w:rsidRDefault="00912E08" w:rsidP="00062019">
      <w:pPr>
        <w:ind w:left="-567" w:right="57" w:hanging="1"/>
        <w:jc w:val="both"/>
        <w:rPr>
          <w:rFonts w:ascii="Arial" w:hAnsi="Arial" w:cs="Arial"/>
          <w:b/>
          <w:bCs/>
          <w:color w:val="000000" w:themeColor="text1"/>
          <w:sz w:val="20"/>
        </w:rPr>
      </w:pPr>
      <w:r w:rsidRPr="00ED7F26">
        <w:rPr>
          <w:rFonts w:ascii="Arial" w:hAnsi="Arial" w:cs="Arial"/>
          <w:b/>
          <w:bCs/>
          <w:sz w:val="20"/>
        </w:rPr>
        <w:t xml:space="preserve">Uwaga: </w:t>
      </w:r>
      <w:r w:rsidRPr="00ED7F26">
        <w:rPr>
          <w:rFonts w:ascii="Arial" w:hAnsi="Arial" w:cs="Arial"/>
          <w:b/>
          <w:bCs/>
          <w:sz w:val="20"/>
        </w:rPr>
        <w:br/>
      </w:r>
      <w:r w:rsidRPr="00ED7F26">
        <w:rPr>
          <w:rFonts w:ascii="Arial" w:hAnsi="Arial" w:cs="Arial"/>
          <w:b/>
          <w:bCs/>
          <w:color w:val="000000" w:themeColor="text1"/>
          <w:sz w:val="20"/>
        </w:rPr>
        <w:t>Dokument należy podpisać kwalifikowanym podpisem elektronicznym, podpisem zaufanym lub podpisem osobistym.</w:t>
      </w:r>
    </w:p>
    <w:p w14:paraId="5BC3CA4F" w14:textId="770B1974" w:rsidR="00912E08" w:rsidRPr="00ED7F26" w:rsidRDefault="00912E08" w:rsidP="00062019">
      <w:pPr>
        <w:ind w:left="-567" w:hanging="1"/>
        <w:jc w:val="both"/>
        <w:rPr>
          <w:rFonts w:ascii="Arial" w:hAnsi="Arial" w:cs="Arial"/>
          <w:b/>
          <w:bCs/>
          <w:color w:val="000000" w:themeColor="text1"/>
          <w:sz w:val="20"/>
        </w:rPr>
      </w:pPr>
      <w:r w:rsidRPr="00ED7F26">
        <w:rPr>
          <w:rFonts w:ascii="Arial" w:hAnsi="Arial" w:cs="Arial"/>
          <w:b/>
          <w:bCs/>
          <w:color w:val="000000" w:themeColor="text1"/>
          <w:sz w:val="20"/>
        </w:rPr>
        <w:t>Nanoszenie jakichkolwiek zmian w treści dokumentu po opatrzeniu ww. podpisem może skutkować naruszeniem integralności podpisu.</w:t>
      </w:r>
    </w:p>
    <w:p w14:paraId="0135153D" w14:textId="41CFBCB1" w:rsidR="00912E08" w:rsidRPr="00CD4F6E" w:rsidRDefault="00912E08" w:rsidP="00062019">
      <w:pPr>
        <w:ind w:left="-567" w:hanging="1"/>
        <w:jc w:val="both"/>
        <w:rPr>
          <w:rFonts w:ascii="Arial" w:hAnsi="Arial" w:cs="Arial"/>
          <w:b/>
          <w:bCs/>
          <w:sz w:val="20"/>
        </w:rPr>
      </w:pPr>
      <w:r w:rsidRPr="00CD4F6E">
        <w:rPr>
          <w:rFonts w:ascii="Arial" w:hAnsi="Arial" w:cs="Arial"/>
          <w:b/>
          <w:bCs/>
          <w:sz w:val="20"/>
        </w:rPr>
        <w:t>Wraz z wykazem Wykonawca zobowiązany jest złożyć dowody dotyczące wykonanych robót określające, czy roboty te zostały wykonane w sposób należyty, zgodnie z przepisami Prawa budowlanego i prawidłowo ukończone.</w:t>
      </w:r>
    </w:p>
    <w:p w14:paraId="6C7C8526" w14:textId="77777777" w:rsidR="00912E08" w:rsidRPr="00711D99" w:rsidRDefault="00912E08" w:rsidP="00912E08">
      <w:pPr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62246BF6" w14:textId="77777777" w:rsidR="00EE4C90" w:rsidRPr="00103DD9" w:rsidRDefault="00EE4C90" w:rsidP="00E8168E">
      <w:pPr>
        <w:tabs>
          <w:tab w:val="left" w:pos="-426"/>
        </w:tabs>
        <w:autoSpaceDE w:val="0"/>
        <w:autoSpaceDN w:val="0"/>
        <w:adjustRightInd w:val="0"/>
        <w:spacing w:before="240" w:line="264" w:lineRule="auto"/>
        <w:ind w:left="-567"/>
        <w:rPr>
          <w:rFonts w:ascii="Arial" w:hAnsi="Arial" w:cs="Arial"/>
          <w:sz w:val="22"/>
          <w:szCs w:val="22"/>
        </w:rPr>
      </w:pPr>
    </w:p>
    <w:sectPr w:rsidR="00EE4C90" w:rsidRPr="00103DD9" w:rsidSect="00056A32">
      <w:headerReference w:type="first" r:id="rId8"/>
      <w:pgSz w:w="16838" w:h="11906" w:orient="landscape" w:code="9"/>
      <w:pgMar w:top="851" w:right="1418" w:bottom="851" w:left="1813" w:header="340" w:footer="97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BEF8D6" w14:textId="77777777" w:rsidR="000E3625" w:rsidRDefault="000E3625">
      <w:r>
        <w:separator/>
      </w:r>
    </w:p>
  </w:endnote>
  <w:endnote w:type="continuationSeparator" w:id="0">
    <w:p w14:paraId="7E647A02" w14:textId="77777777" w:rsidR="000E3625" w:rsidRDefault="000E36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lbany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3AB2D3" w14:textId="77777777" w:rsidR="000E3625" w:rsidRDefault="000E3625">
      <w:r>
        <w:separator/>
      </w:r>
    </w:p>
  </w:footnote>
  <w:footnote w:type="continuationSeparator" w:id="0">
    <w:p w14:paraId="45321B1A" w14:textId="77777777" w:rsidR="000E3625" w:rsidRDefault="000E36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E7F923" w14:textId="4B35D09B" w:rsidR="005E014D" w:rsidRPr="005E014D" w:rsidRDefault="005E014D" w:rsidP="005E014D">
    <w:pPr>
      <w:tabs>
        <w:tab w:val="left" w:pos="1073"/>
      </w:tabs>
      <w:suppressAutoHyphens w:val="0"/>
      <w:spacing w:after="120" w:line="276" w:lineRule="auto"/>
      <w:rPr>
        <w:rFonts w:ascii="Arial" w:eastAsia="Arial" w:hAnsi="Arial" w:cs="Arial"/>
        <w:sz w:val="20"/>
        <w:lang w:val="pl"/>
      </w:rPr>
    </w:pPr>
    <w:bookmarkStart w:id="1" w:name="_Hlk129679136"/>
    <w:bookmarkStart w:id="2" w:name="_Hlk129679137"/>
    <w:bookmarkStart w:id="3" w:name="_Hlk129679139"/>
    <w:bookmarkStart w:id="4" w:name="_Hlk129679140"/>
    <w:bookmarkStart w:id="5" w:name="_Hlk129679141"/>
    <w:bookmarkStart w:id="6" w:name="_Hlk129679142"/>
    <w:bookmarkStart w:id="7" w:name="_Hlk138842727"/>
    <w:bookmarkStart w:id="8" w:name="_Hlk138842728"/>
    <w:bookmarkStart w:id="9" w:name="_Hlk129676519"/>
    <w:bookmarkStart w:id="10" w:name="_Hlk129676520"/>
    <w:r w:rsidRPr="005E014D">
      <w:rPr>
        <w:rFonts w:ascii="Arial" w:eastAsia="Arial" w:hAnsi="Arial" w:cs="Arial"/>
        <w:sz w:val="20"/>
        <w:lang w:val="pl"/>
      </w:rPr>
      <w:t>ZP.271.RB-</w:t>
    </w:r>
    <w:r w:rsidR="00D11174">
      <w:rPr>
        <w:rFonts w:ascii="Arial" w:eastAsia="Arial" w:hAnsi="Arial" w:cs="Arial"/>
        <w:sz w:val="20"/>
        <w:lang w:val="pl"/>
      </w:rPr>
      <w:t>5.5</w:t>
    </w:r>
    <w:r w:rsidRPr="005E014D">
      <w:rPr>
        <w:rFonts w:ascii="Arial" w:eastAsia="Arial" w:hAnsi="Arial" w:cs="Arial"/>
        <w:sz w:val="20"/>
        <w:lang w:val="pl"/>
      </w:rPr>
      <w:t>.2026</w:t>
    </w:r>
  </w:p>
  <w:p w14:paraId="2BA7D1E6" w14:textId="12CED3C2" w:rsidR="00733BF9" w:rsidRPr="00C21B43" w:rsidRDefault="00D11174" w:rsidP="00C21B43">
    <w:pPr>
      <w:tabs>
        <w:tab w:val="center" w:pos="4536"/>
        <w:tab w:val="right" w:pos="9072"/>
      </w:tabs>
      <w:jc w:val="center"/>
      <w:rPr>
        <w:rFonts w:ascii="Arial" w:eastAsia="Arial" w:hAnsi="Arial" w:cs="Arial"/>
        <w:noProof/>
        <w:sz w:val="22"/>
        <w:szCs w:val="22"/>
      </w:rPr>
    </w:pPr>
    <w:r>
      <w:rPr>
        <w:rFonts w:ascii="Arial" w:eastAsia="Arial" w:hAnsi="Arial" w:cs="Arial"/>
        <w:noProof/>
        <w:sz w:val="22"/>
        <w:szCs w:val="22"/>
      </w:rPr>
      <w:drawing>
        <wp:inline distT="0" distB="0" distL="0" distR="0" wp14:anchorId="46B68FCB" wp14:editId="4AD1F8AF">
          <wp:extent cx="5761355" cy="694690"/>
          <wp:effectExtent l="0" t="0" r="0" b="0"/>
          <wp:docPr id="182225285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694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-1080"/>
        </w:tabs>
        <w:ind w:left="-108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-1080"/>
        </w:tabs>
        <w:ind w:left="-108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-1080"/>
        </w:tabs>
        <w:ind w:left="-108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-1080"/>
        </w:tabs>
        <w:ind w:left="-108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-1080"/>
        </w:tabs>
        <w:ind w:left="-108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-1080"/>
        </w:tabs>
        <w:ind w:left="-108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-1080"/>
        </w:tabs>
        <w:ind w:left="-108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-1080"/>
        </w:tabs>
        <w:ind w:left="-108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-1080"/>
        </w:tabs>
        <w:ind w:left="-1080" w:firstLine="0"/>
      </w:pPr>
    </w:lvl>
  </w:abstractNum>
  <w:abstractNum w:abstractNumId="1" w15:restartNumberingAfterBreak="0">
    <w:nsid w:val="00000003"/>
    <w:multiLevelType w:val="multi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609"/>
        </w:tabs>
        <w:ind w:left="609" w:hanging="249"/>
      </w:pPr>
    </w:lvl>
    <w:lvl w:ilvl="1">
      <w:start w:val="1"/>
      <w:numFmt w:val="decimal"/>
      <w:lvlText w:val="%1.%2."/>
      <w:lvlJc w:val="left"/>
      <w:pPr>
        <w:tabs>
          <w:tab w:val="num" w:pos="969"/>
        </w:tabs>
        <w:ind w:left="969" w:hanging="249"/>
      </w:pPr>
    </w:lvl>
    <w:lvl w:ilvl="2">
      <w:start w:val="1"/>
      <w:numFmt w:val="decimal"/>
      <w:lvlText w:val="%3."/>
      <w:lvlJc w:val="left"/>
      <w:pPr>
        <w:tabs>
          <w:tab w:val="num" w:pos="1329"/>
        </w:tabs>
        <w:ind w:left="1329" w:hanging="249"/>
      </w:pPr>
    </w:lvl>
    <w:lvl w:ilvl="3">
      <w:start w:val="1"/>
      <w:numFmt w:val="decimal"/>
      <w:lvlText w:val="%4."/>
      <w:lvlJc w:val="left"/>
      <w:pPr>
        <w:tabs>
          <w:tab w:val="num" w:pos="1689"/>
        </w:tabs>
        <w:ind w:left="1689" w:hanging="249"/>
      </w:pPr>
    </w:lvl>
    <w:lvl w:ilvl="4">
      <w:start w:val="1"/>
      <w:numFmt w:val="decimal"/>
      <w:lvlText w:val="%5."/>
      <w:lvlJc w:val="left"/>
      <w:pPr>
        <w:tabs>
          <w:tab w:val="num" w:pos="2049"/>
        </w:tabs>
        <w:ind w:left="2049" w:hanging="249"/>
      </w:pPr>
    </w:lvl>
    <w:lvl w:ilvl="5">
      <w:start w:val="1"/>
      <w:numFmt w:val="decimal"/>
      <w:lvlText w:val="%6."/>
      <w:lvlJc w:val="left"/>
      <w:pPr>
        <w:tabs>
          <w:tab w:val="num" w:pos="2409"/>
        </w:tabs>
        <w:ind w:left="2409" w:hanging="249"/>
      </w:pPr>
    </w:lvl>
    <w:lvl w:ilvl="6">
      <w:start w:val="1"/>
      <w:numFmt w:val="decimal"/>
      <w:lvlText w:val="%7."/>
      <w:lvlJc w:val="left"/>
      <w:pPr>
        <w:tabs>
          <w:tab w:val="num" w:pos="2769"/>
        </w:tabs>
        <w:ind w:left="2769" w:hanging="249"/>
      </w:pPr>
    </w:lvl>
    <w:lvl w:ilvl="7">
      <w:start w:val="1"/>
      <w:numFmt w:val="decimal"/>
      <w:lvlText w:val="%8."/>
      <w:lvlJc w:val="left"/>
      <w:pPr>
        <w:tabs>
          <w:tab w:val="num" w:pos="3129"/>
        </w:tabs>
        <w:ind w:left="3129" w:hanging="249"/>
      </w:pPr>
    </w:lvl>
    <w:lvl w:ilvl="8">
      <w:start w:val="1"/>
      <w:numFmt w:val="decimal"/>
      <w:lvlText w:val="%9."/>
      <w:lvlJc w:val="left"/>
      <w:pPr>
        <w:tabs>
          <w:tab w:val="num" w:pos="3489"/>
        </w:tabs>
        <w:ind w:left="3489" w:hanging="249"/>
      </w:pPr>
    </w:lvl>
  </w:abstractNum>
  <w:abstractNum w:abstractNumId="2" w15:restartNumberingAfterBreak="0">
    <w:nsid w:val="00000005"/>
    <w:multiLevelType w:val="singleLevel"/>
    <w:tmpl w:val="FEDE2492"/>
    <w:name w:val="WW8Num7"/>
    <w:lvl w:ilvl="0">
      <w:start w:val="1"/>
      <w:numFmt w:val="decimal"/>
      <w:lvlText w:val="%1."/>
      <w:lvlJc w:val="left"/>
      <w:pPr>
        <w:tabs>
          <w:tab w:val="num" w:pos="384"/>
        </w:tabs>
        <w:ind w:left="384" w:hanging="384"/>
      </w:pPr>
      <w:rPr>
        <w:rFonts w:ascii="Times New Roman" w:hAnsi="Times New Roman" w:cs="Times New Roman" w:hint="default"/>
        <w:color w:val="auto"/>
        <w:sz w:val="24"/>
        <w:szCs w:val="24"/>
      </w:rPr>
    </w:lvl>
  </w:abstractNum>
  <w:abstractNum w:abstractNumId="3" w15:restartNumberingAfterBreak="0">
    <w:nsid w:val="00000013"/>
    <w:multiLevelType w:val="multilevel"/>
    <w:tmpl w:val="00000013"/>
    <w:name w:val="WW8Num23"/>
    <w:lvl w:ilvl="0">
      <w:start w:val="1"/>
      <w:numFmt w:val="none"/>
      <w:pStyle w:val="Nagwek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Nagwek7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Nagwek9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044509D7"/>
    <w:multiLevelType w:val="hybridMultilevel"/>
    <w:tmpl w:val="77407242"/>
    <w:lvl w:ilvl="0" w:tplc="E396873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781641"/>
    <w:multiLevelType w:val="hybridMultilevel"/>
    <w:tmpl w:val="7BC82720"/>
    <w:lvl w:ilvl="0" w:tplc="0415000F">
      <w:start w:val="1"/>
      <w:numFmt w:val="decimal"/>
      <w:pStyle w:val="1NumList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5E852D0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FCCA6D2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9F96D106">
      <w:start w:val="3"/>
      <w:numFmt w:val="upperRoman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 w:tplc="6CF6B6B6">
      <w:start w:val="1"/>
      <w:numFmt w:val="lowerLetter"/>
      <w:pStyle w:val="Spistreci1"/>
      <w:lvlText w:val="%6)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  <w:b w:val="0"/>
        <w:u w:val="none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4C97443"/>
    <w:multiLevelType w:val="hybridMultilevel"/>
    <w:tmpl w:val="6F70A716"/>
    <w:lvl w:ilvl="0" w:tplc="7E5C11B0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583BAE"/>
    <w:multiLevelType w:val="hybridMultilevel"/>
    <w:tmpl w:val="04269D9A"/>
    <w:lvl w:ilvl="0" w:tplc="9F7E144C">
      <w:start w:val="11"/>
      <w:numFmt w:val="decimal"/>
      <w:pStyle w:val="Styl2"/>
      <w:lvlText w:val="%1)"/>
      <w:lvlJc w:val="left"/>
      <w:pPr>
        <w:ind w:left="1222" w:hanging="360"/>
      </w:pPr>
      <w:rPr>
        <w:rFonts w:ascii="Garamond" w:eastAsia="Times New Roman" w:hAnsi="Garamond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C64071"/>
    <w:multiLevelType w:val="hybridMultilevel"/>
    <w:tmpl w:val="F53ED9EE"/>
    <w:lvl w:ilvl="0" w:tplc="7068C606">
      <w:start w:val="2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7C60AE"/>
    <w:multiLevelType w:val="hybridMultilevel"/>
    <w:tmpl w:val="EB500400"/>
    <w:lvl w:ilvl="0" w:tplc="D324BBE8">
      <w:start w:val="1"/>
      <w:numFmt w:val="decimal"/>
      <w:lvlText w:val="%1)"/>
      <w:lvlJc w:val="left"/>
      <w:pPr>
        <w:ind w:left="72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6D73D0"/>
    <w:multiLevelType w:val="hybridMultilevel"/>
    <w:tmpl w:val="B83EA5EC"/>
    <w:lvl w:ilvl="0" w:tplc="E64EF4BE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400494"/>
    <w:multiLevelType w:val="multilevel"/>
    <w:tmpl w:val="994A5A04"/>
    <w:name w:val="WW8Num452"/>
    <w:lvl w:ilvl="0">
      <w:start w:val="1"/>
      <w:numFmt w:val="decimal"/>
      <w:lvlText w:val="14.%1."/>
      <w:lvlJc w:val="left"/>
      <w:pPr>
        <w:tabs>
          <w:tab w:val="num" w:pos="0"/>
        </w:tabs>
        <w:ind w:left="502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4A5B53F6"/>
    <w:multiLevelType w:val="hybridMultilevel"/>
    <w:tmpl w:val="91BEB658"/>
    <w:lvl w:ilvl="0" w:tplc="BE100C80">
      <w:start w:val="1"/>
      <w:numFmt w:val="decimal"/>
      <w:lvlText w:val="%1)"/>
      <w:lvlJc w:val="left"/>
      <w:pPr>
        <w:ind w:left="360" w:hanging="360"/>
      </w:pPr>
      <w:rPr>
        <w:rFonts w:ascii="Garamond" w:eastAsia="Times New Roman" w:hAnsi="Garamond" w:cs="Times New Roman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D3A7593"/>
    <w:multiLevelType w:val="hybridMultilevel"/>
    <w:tmpl w:val="E1A4099E"/>
    <w:lvl w:ilvl="0" w:tplc="45ECF9F4">
      <w:start w:val="1"/>
      <w:numFmt w:val="lowerLetter"/>
      <w:lvlText w:val="%1)"/>
      <w:lvlJc w:val="left"/>
      <w:pPr>
        <w:ind w:left="199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4" w15:restartNumberingAfterBreak="0">
    <w:nsid w:val="64084AD1"/>
    <w:multiLevelType w:val="multilevel"/>
    <w:tmpl w:val="1318E5E6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sz w:val="21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cs="Times New Roman" w:hint="default"/>
        <w:b w:val="0"/>
        <w:sz w:val="21"/>
        <w:szCs w:val="18"/>
        <w:vertAlign w:val="baseline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cs="Times New Roman" w:hint="default"/>
      </w:rPr>
    </w:lvl>
  </w:abstractNum>
  <w:abstractNum w:abstractNumId="15" w15:restartNumberingAfterBreak="0">
    <w:nsid w:val="67B0285D"/>
    <w:multiLevelType w:val="hybridMultilevel"/>
    <w:tmpl w:val="C85E7286"/>
    <w:name w:val="WW8Num13"/>
    <w:lvl w:ilvl="0" w:tplc="DE142210">
      <w:start w:val="1"/>
      <w:numFmt w:val="decimal"/>
      <w:lvlText w:val="%1)"/>
      <w:lvlJc w:val="left"/>
      <w:pPr>
        <w:ind w:left="720" w:hanging="360"/>
      </w:pPr>
      <w:rPr>
        <w:i w:val="0"/>
        <w:i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4633AF"/>
    <w:multiLevelType w:val="hybridMultilevel"/>
    <w:tmpl w:val="4AA85E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E81D85"/>
    <w:multiLevelType w:val="hybridMultilevel"/>
    <w:tmpl w:val="C79C65F0"/>
    <w:lvl w:ilvl="0" w:tplc="18BC24C8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CA3694"/>
    <w:multiLevelType w:val="hybridMultilevel"/>
    <w:tmpl w:val="0E60BCCA"/>
    <w:lvl w:ilvl="0" w:tplc="C8A62F84">
      <w:start w:val="1"/>
      <w:numFmt w:val="bullet"/>
      <w:lvlText w:val=""/>
      <w:lvlJc w:val="left"/>
      <w:pPr>
        <w:ind w:left="11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66" w:hanging="360"/>
      </w:pPr>
      <w:rPr>
        <w:rFonts w:ascii="Wingdings" w:hAnsi="Wingdings" w:hint="default"/>
      </w:rPr>
    </w:lvl>
  </w:abstractNum>
  <w:abstractNum w:abstractNumId="19" w15:restartNumberingAfterBreak="0">
    <w:nsid w:val="78412496"/>
    <w:multiLevelType w:val="hybridMultilevel"/>
    <w:tmpl w:val="DD1060D8"/>
    <w:name w:val="WW8Num802222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7">
      <w:start w:val="1"/>
      <w:numFmt w:val="lowerLetter"/>
      <w:lvlText w:val="%2)"/>
      <w:lvlJc w:val="left"/>
      <w:pPr>
        <w:ind w:left="1211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3891675">
    <w:abstractNumId w:val="3"/>
  </w:num>
  <w:num w:numId="2" w16cid:durableId="1138230054">
    <w:abstractNumId w:val="5"/>
  </w:num>
  <w:num w:numId="3" w16cid:durableId="1175266093">
    <w:abstractNumId w:val="7"/>
  </w:num>
  <w:num w:numId="4" w16cid:durableId="684792387">
    <w:abstractNumId w:val="1"/>
  </w:num>
  <w:num w:numId="5" w16cid:durableId="1873572109">
    <w:abstractNumId w:val="2"/>
  </w:num>
  <w:num w:numId="6" w16cid:durableId="320084558">
    <w:abstractNumId w:val="9"/>
  </w:num>
  <w:num w:numId="7" w16cid:durableId="867182278">
    <w:abstractNumId w:val="18"/>
  </w:num>
  <w:num w:numId="8" w16cid:durableId="1265961721">
    <w:abstractNumId w:val="13"/>
  </w:num>
  <w:num w:numId="9" w16cid:durableId="522205791">
    <w:abstractNumId w:val="8"/>
  </w:num>
  <w:num w:numId="10" w16cid:durableId="1263414765">
    <w:abstractNumId w:val="12"/>
  </w:num>
  <w:num w:numId="11" w16cid:durableId="1411853165">
    <w:abstractNumId w:val="4"/>
  </w:num>
  <w:num w:numId="12" w16cid:durableId="1144738808">
    <w:abstractNumId w:val="16"/>
  </w:num>
  <w:num w:numId="13" w16cid:durableId="203831642">
    <w:abstractNumId w:val="6"/>
  </w:num>
  <w:num w:numId="14" w16cid:durableId="1954751872">
    <w:abstractNumId w:val="15"/>
  </w:num>
  <w:num w:numId="15" w16cid:durableId="388305874">
    <w:abstractNumId w:val="14"/>
  </w:num>
  <w:num w:numId="16" w16cid:durableId="1047798201">
    <w:abstractNumId w:val="19"/>
  </w:num>
  <w:num w:numId="17" w16cid:durableId="675573206">
    <w:abstractNumId w:val="17"/>
  </w:num>
  <w:num w:numId="18" w16cid:durableId="1386022676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 style="mso-position-horizontal:center;mso-position-horizontal-relative:page;mso-position-vertical-relative:page" o:allowincell="f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158E"/>
    <w:rsid w:val="000152C4"/>
    <w:rsid w:val="00033EAF"/>
    <w:rsid w:val="00037485"/>
    <w:rsid w:val="00044AC7"/>
    <w:rsid w:val="000477D5"/>
    <w:rsid w:val="0005551F"/>
    <w:rsid w:val="00056A32"/>
    <w:rsid w:val="00061F20"/>
    <w:rsid w:val="00062019"/>
    <w:rsid w:val="0006316F"/>
    <w:rsid w:val="00064001"/>
    <w:rsid w:val="00064886"/>
    <w:rsid w:val="00066B4C"/>
    <w:rsid w:val="000718E9"/>
    <w:rsid w:val="00075433"/>
    <w:rsid w:val="00080BA4"/>
    <w:rsid w:val="00080D83"/>
    <w:rsid w:val="00095804"/>
    <w:rsid w:val="000A4C4F"/>
    <w:rsid w:val="000C2AE0"/>
    <w:rsid w:val="000D0A5E"/>
    <w:rsid w:val="000D283E"/>
    <w:rsid w:val="000E11C1"/>
    <w:rsid w:val="000E3625"/>
    <w:rsid w:val="000F502A"/>
    <w:rsid w:val="00100C51"/>
    <w:rsid w:val="00100CFC"/>
    <w:rsid w:val="00100DBB"/>
    <w:rsid w:val="00103DD9"/>
    <w:rsid w:val="001103BB"/>
    <w:rsid w:val="00124D4A"/>
    <w:rsid w:val="001260AD"/>
    <w:rsid w:val="00126F68"/>
    <w:rsid w:val="00130B23"/>
    <w:rsid w:val="00140DB8"/>
    <w:rsid w:val="00143042"/>
    <w:rsid w:val="00144CE1"/>
    <w:rsid w:val="001473E3"/>
    <w:rsid w:val="00154D47"/>
    <w:rsid w:val="00155AEC"/>
    <w:rsid w:val="00157C4D"/>
    <w:rsid w:val="001677A9"/>
    <w:rsid w:val="00176313"/>
    <w:rsid w:val="00176B94"/>
    <w:rsid w:val="00177D29"/>
    <w:rsid w:val="00184261"/>
    <w:rsid w:val="00197D6C"/>
    <w:rsid w:val="001A3FF9"/>
    <w:rsid w:val="001A63D0"/>
    <w:rsid w:val="001B0504"/>
    <w:rsid w:val="001B0E86"/>
    <w:rsid w:val="001B210F"/>
    <w:rsid w:val="001B6020"/>
    <w:rsid w:val="001C2A83"/>
    <w:rsid w:val="001D0E3C"/>
    <w:rsid w:val="001D29DC"/>
    <w:rsid w:val="001D3D2B"/>
    <w:rsid w:val="001D47AF"/>
    <w:rsid w:val="001E3EA2"/>
    <w:rsid w:val="001E595F"/>
    <w:rsid w:val="00200701"/>
    <w:rsid w:val="00207537"/>
    <w:rsid w:val="00217127"/>
    <w:rsid w:val="00223B8D"/>
    <w:rsid w:val="00233734"/>
    <w:rsid w:val="0023439D"/>
    <w:rsid w:val="00241C1F"/>
    <w:rsid w:val="002425AE"/>
    <w:rsid w:val="00242B44"/>
    <w:rsid w:val="002447D0"/>
    <w:rsid w:val="002471D1"/>
    <w:rsid w:val="00250273"/>
    <w:rsid w:val="00253DE3"/>
    <w:rsid w:val="00257172"/>
    <w:rsid w:val="00260DF2"/>
    <w:rsid w:val="00261EC5"/>
    <w:rsid w:val="00263B66"/>
    <w:rsid w:val="002645E4"/>
    <w:rsid w:val="00277495"/>
    <w:rsid w:val="002876D2"/>
    <w:rsid w:val="00287B91"/>
    <w:rsid w:val="002B13BD"/>
    <w:rsid w:val="002B7D97"/>
    <w:rsid w:val="002C2206"/>
    <w:rsid w:val="002C6347"/>
    <w:rsid w:val="002D6275"/>
    <w:rsid w:val="002D661D"/>
    <w:rsid w:val="002D7F26"/>
    <w:rsid w:val="002E0963"/>
    <w:rsid w:val="002E6107"/>
    <w:rsid w:val="002F2851"/>
    <w:rsid w:val="00320AAC"/>
    <w:rsid w:val="00325198"/>
    <w:rsid w:val="003273CA"/>
    <w:rsid w:val="00327A7E"/>
    <w:rsid w:val="00331056"/>
    <w:rsid w:val="00336714"/>
    <w:rsid w:val="00353EB2"/>
    <w:rsid w:val="0035482A"/>
    <w:rsid w:val="003619F2"/>
    <w:rsid w:val="003631BA"/>
    <w:rsid w:val="00365820"/>
    <w:rsid w:val="00374322"/>
    <w:rsid w:val="00377FA3"/>
    <w:rsid w:val="00380AE8"/>
    <w:rsid w:val="00385A56"/>
    <w:rsid w:val="00394EDF"/>
    <w:rsid w:val="00394F61"/>
    <w:rsid w:val="003A158E"/>
    <w:rsid w:val="003A253E"/>
    <w:rsid w:val="003A39F2"/>
    <w:rsid w:val="003C1212"/>
    <w:rsid w:val="003C3335"/>
    <w:rsid w:val="003C38A3"/>
    <w:rsid w:val="003C5545"/>
    <w:rsid w:val="003C554F"/>
    <w:rsid w:val="003C55A6"/>
    <w:rsid w:val="003D0DDD"/>
    <w:rsid w:val="003D7412"/>
    <w:rsid w:val="003F021E"/>
    <w:rsid w:val="0040149C"/>
    <w:rsid w:val="00414478"/>
    <w:rsid w:val="004253C0"/>
    <w:rsid w:val="0043240D"/>
    <w:rsid w:val="00447D84"/>
    <w:rsid w:val="00456138"/>
    <w:rsid w:val="004576A6"/>
    <w:rsid w:val="0046599B"/>
    <w:rsid w:val="004663A4"/>
    <w:rsid w:val="00470E66"/>
    <w:rsid w:val="00475D2B"/>
    <w:rsid w:val="00477FC2"/>
    <w:rsid w:val="00484904"/>
    <w:rsid w:val="004861BD"/>
    <w:rsid w:val="00492BD3"/>
    <w:rsid w:val="004A4722"/>
    <w:rsid w:val="004A5FCB"/>
    <w:rsid w:val="004B3373"/>
    <w:rsid w:val="004B70BD"/>
    <w:rsid w:val="004C2D20"/>
    <w:rsid w:val="004D3018"/>
    <w:rsid w:val="004D3779"/>
    <w:rsid w:val="0050129E"/>
    <w:rsid w:val="00507F8F"/>
    <w:rsid w:val="00510C60"/>
    <w:rsid w:val="005208A3"/>
    <w:rsid w:val="0052111D"/>
    <w:rsid w:val="005214C5"/>
    <w:rsid w:val="0052412F"/>
    <w:rsid w:val="0052553C"/>
    <w:rsid w:val="00536651"/>
    <w:rsid w:val="00537AAC"/>
    <w:rsid w:val="00537F26"/>
    <w:rsid w:val="005409CA"/>
    <w:rsid w:val="005420B9"/>
    <w:rsid w:val="00543911"/>
    <w:rsid w:val="00550A5B"/>
    <w:rsid w:val="005559E3"/>
    <w:rsid w:val="0056137B"/>
    <w:rsid w:val="00562C18"/>
    <w:rsid w:val="00564DAB"/>
    <w:rsid w:val="005760A9"/>
    <w:rsid w:val="00580894"/>
    <w:rsid w:val="00594464"/>
    <w:rsid w:val="0059450A"/>
    <w:rsid w:val="005A0BC7"/>
    <w:rsid w:val="005A5A88"/>
    <w:rsid w:val="005B4631"/>
    <w:rsid w:val="005C000E"/>
    <w:rsid w:val="005C5B45"/>
    <w:rsid w:val="005D7621"/>
    <w:rsid w:val="005E014D"/>
    <w:rsid w:val="005E7DEC"/>
    <w:rsid w:val="005F3FC8"/>
    <w:rsid w:val="005F57FA"/>
    <w:rsid w:val="005F7823"/>
    <w:rsid w:val="0060301F"/>
    <w:rsid w:val="00607170"/>
    <w:rsid w:val="00615E80"/>
    <w:rsid w:val="00615F8C"/>
    <w:rsid w:val="00621F12"/>
    <w:rsid w:val="00622781"/>
    <w:rsid w:val="00635F7F"/>
    <w:rsid w:val="00640BFF"/>
    <w:rsid w:val="00661511"/>
    <w:rsid w:val="00663057"/>
    <w:rsid w:val="00670860"/>
    <w:rsid w:val="00675684"/>
    <w:rsid w:val="00675C65"/>
    <w:rsid w:val="0069188F"/>
    <w:rsid w:val="00691D50"/>
    <w:rsid w:val="0069621B"/>
    <w:rsid w:val="006C22FC"/>
    <w:rsid w:val="006F209E"/>
    <w:rsid w:val="007030FB"/>
    <w:rsid w:val="0070745F"/>
    <w:rsid w:val="0070784E"/>
    <w:rsid w:val="00711483"/>
    <w:rsid w:val="00713828"/>
    <w:rsid w:val="00727F94"/>
    <w:rsid w:val="007309EB"/>
    <w:rsid w:val="007337EB"/>
    <w:rsid w:val="00733BF9"/>
    <w:rsid w:val="00735517"/>
    <w:rsid w:val="00735620"/>
    <w:rsid w:val="00735B2B"/>
    <w:rsid w:val="00745D18"/>
    <w:rsid w:val="00752C41"/>
    <w:rsid w:val="00764928"/>
    <w:rsid w:val="00764CBD"/>
    <w:rsid w:val="00775B01"/>
    <w:rsid w:val="00776530"/>
    <w:rsid w:val="00783AD9"/>
    <w:rsid w:val="00785D20"/>
    <w:rsid w:val="007867BC"/>
    <w:rsid w:val="00790204"/>
    <w:rsid w:val="00791E8E"/>
    <w:rsid w:val="007939EF"/>
    <w:rsid w:val="00795514"/>
    <w:rsid w:val="00795FA3"/>
    <w:rsid w:val="007964B8"/>
    <w:rsid w:val="007A0109"/>
    <w:rsid w:val="007A2DD9"/>
    <w:rsid w:val="007B2500"/>
    <w:rsid w:val="007C5C52"/>
    <w:rsid w:val="007D055C"/>
    <w:rsid w:val="007D12D6"/>
    <w:rsid w:val="007D25F0"/>
    <w:rsid w:val="007D61D6"/>
    <w:rsid w:val="007D675C"/>
    <w:rsid w:val="007E1B19"/>
    <w:rsid w:val="007E6DBC"/>
    <w:rsid w:val="007F3623"/>
    <w:rsid w:val="007F4B35"/>
    <w:rsid w:val="008029F6"/>
    <w:rsid w:val="00821FED"/>
    <w:rsid w:val="00827311"/>
    <w:rsid w:val="00832C7A"/>
    <w:rsid w:val="00834BB4"/>
    <w:rsid w:val="00835187"/>
    <w:rsid w:val="00846062"/>
    <w:rsid w:val="008461BF"/>
    <w:rsid w:val="0084668A"/>
    <w:rsid w:val="00847CAD"/>
    <w:rsid w:val="00856E3A"/>
    <w:rsid w:val="00861E80"/>
    <w:rsid w:val="00861FD7"/>
    <w:rsid w:val="0086214A"/>
    <w:rsid w:val="008874BC"/>
    <w:rsid w:val="00892DE3"/>
    <w:rsid w:val="008945D9"/>
    <w:rsid w:val="00894A84"/>
    <w:rsid w:val="008A63D6"/>
    <w:rsid w:val="008A6A65"/>
    <w:rsid w:val="008C139A"/>
    <w:rsid w:val="008C337A"/>
    <w:rsid w:val="008D6AA3"/>
    <w:rsid w:val="008E5183"/>
    <w:rsid w:val="008F0264"/>
    <w:rsid w:val="008F7072"/>
    <w:rsid w:val="008F7AC8"/>
    <w:rsid w:val="0090330A"/>
    <w:rsid w:val="00912E08"/>
    <w:rsid w:val="00920D0A"/>
    <w:rsid w:val="00934CBD"/>
    <w:rsid w:val="00937CD7"/>
    <w:rsid w:val="00947A85"/>
    <w:rsid w:val="00962704"/>
    <w:rsid w:val="00962990"/>
    <w:rsid w:val="0097140F"/>
    <w:rsid w:val="00971FAB"/>
    <w:rsid w:val="009728DB"/>
    <w:rsid w:val="00973F94"/>
    <w:rsid w:val="0097504F"/>
    <w:rsid w:val="00987691"/>
    <w:rsid w:val="00987EDF"/>
    <w:rsid w:val="00993568"/>
    <w:rsid w:val="009971E0"/>
    <w:rsid w:val="009B18AB"/>
    <w:rsid w:val="009B6275"/>
    <w:rsid w:val="009D0F58"/>
    <w:rsid w:val="009D6025"/>
    <w:rsid w:val="009D71C1"/>
    <w:rsid w:val="009E3AE7"/>
    <w:rsid w:val="009E673B"/>
    <w:rsid w:val="009E799E"/>
    <w:rsid w:val="009F2CF0"/>
    <w:rsid w:val="009F7181"/>
    <w:rsid w:val="00A0393F"/>
    <w:rsid w:val="00A04415"/>
    <w:rsid w:val="00A04690"/>
    <w:rsid w:val="00A101D3"/>
    <w:rsid w:val="00A13EAD"/>
    <w:rsid w:val="00A1732B"/>
    <w:rsid w:val="00A2001C"/>
    <w:rsid w:val="00A23446"/>
    <w:rsid w:val="00A239C5"/>
    <w:rsid w:val="00A315BD"/>
    <w:rsid w:val="00A40DD3"/>
    <w:rsid w:val="00A4181A"/>
    <w:rsid w:val="00A53EF6"/>
    <w:rsid w:val="00A54FE6"/>
    <w:rsid w:val="00A61EDC"/>
    <w:rsid w:val="00A70C11"/>
    <w:rsid w:val="00A7178F"/>
    <w:rsid w:val="00A76718"/>
    <w:rsid w:val="00A76E62"/>
    <w:rsid w:val="00A8311B"/>
    <w:rsid w:val="00A85204"/>
    <w:rsid w:val="00A94DB4"/>
    <w:rsid w:val="00AA556D"/>
    <w:rsid w:val="00AC17D6"/>
    <w:rsid w:val="00AC3480"/>
    <w:rsid w:val="00AD12DE"/>
    <w:rsid w:val="00AD1FEF"/>
    <w:rsid w:val="00AD435A"/>
    <w:rsid w:val="00AE6AA1"/>
    <w:rsid w:val="00AF392D"/>
    <w:rsid w:val="00B01F08"/>
    <w:rsid w:val="00B11049"/>
    <w:rsid w:val="00B16E8F"/>
    <w:rsid w:val="00B22778"/>
    <w:rsid w:val="00B30401"/>
    <w:rsid w:val="00B42889"/>
    <w:rsid w:val="00B53414"/>
    <w:rsid w:val="00B54AC3"/>
    <w:rsid w:val="00B62225"/>
    <w:rsid w:val="00B628D4"/>
    <w:rsid w:val="00B64649"/>
    <w:rsid w:val="00B651E8"/>
    <w:rsid w:val="00B6637D"/>
    <w:rsid w:val="00B669C5"/>
    <w:rsid w:val="00B67012"/>
    <w:rsid w:val="00B7107A"/>
    <w:rsid w:val="00B73BDC"/>
    <w:rsid w:val="00B76FA2"/>
    <w:rsid w:val="00BA50EA"/>
    <w:rsid w:val="00BA7233"/>
    <w:rsid w:val="00BA77B4"/>
    <w:rsid w:val="00BB1DFA"/>
    <w:rsid w:val="00BB76D0"/>
    <w:rsid w:val="00BC0753"/>
    <w:rsid w:val="00BC363C"/>
    <w:rsid w:val="00BC44D9"/>
    <w:rsid w:val="00BC49A1"/>
    <w:rsid w:val="00BC5A99"/>
    <w:rsid w:val="00BD5803"/>
    <w:rsid w:val="00BF0CEC"/>
    <w:rsid w:val="00BF269E"/>
    <w:rsid w:val="00C21B43"/>
    <w:rsid w:val="00C2504C"/>
    <w:rsid w:val="00C27159"/>
    <w:rsid w:val="00C273F9"/>
    <w:rsid w:val="00C279A7"/>
    <w:rsid w:val="00C43610"/>
    <w:rsid w:val="00C45CED"/>
    <w:rsid w:val="00C54512"/>
    <w:rsid w:val="00C600D8"/>
    <w:rsid w:val="00C62C24"/>
    <w:rsid w:val="00C63403"/>
    <w:rsid w:val="00C635B6"/>
    <w:rsid w:val="00C728A9"/>
    <w:rsid w:val="00C73534"/>
    <w:rsid w:val="00C81BCE"/>
    <w:rsid w:val="00C83236"/>
    <w:rsid w:val="00CA04FC"/>
    <w:rsid w:val="00CA20F9"/>
    <w:rsid w:val="00CA3BB6"/>
    <w:rsid w:val="00CA3C72"/>
    <w:rsid w:val="00CA4483"/>
    <w:rsid w:val="00CA5C58"/>
    <w:rsid w:val="00CB7D01"/>
    <w:rsid w:val="00CC263D"/>
    <w:rsid w:val="00CC30DD"/>
    <w:rsid w:val="00CC6546"/>
    <w:rsid w:val="00CD4F6E"/>
    <w:rsid w:val="00CE005B"/>
    <w:rsid w:val="00CE5BE2"/>
    <w:rsid w:val="00CF1A4A"/>
    <w:rsid w:val="00CF28B7"/>
    <w:rsid w:val="00CF35B7"/>
    <w:rsid w:val="00CF76C8"/>
    <w:rsid w:val="00D00232"/>
    <w:rsid w:val="00D0361A"/>
    <w:rsid w:val="00D0380E"/>
    <w:rsid w:val="00D03C7F"/>
    <w:rsid w:val="00D05E9A"/>
    <w:rsid w:val="00D11174"/>
    <w:rsid w:val="00D252CC"/>
    <w:rsid w:val="00D30ADD"/>
    <w:rsid w:val="00D35786"/>
    <w:rsid w:val="00D43A0D"/>
    <w:rsid w:val="00D46867"/>
    <w:rsid w:val="00D50362"/>
    <w:rsid w:val="00D5065F"/>
    <w:rsid w:val="00D51CB7"/>
    <w:rsid w:val="00D526F3"/>
    <w:rsid w:val="00D553D1"/>
    <w:rsid w:val="00D60389"/>
    <w:rsid w:val="00D6396D"/>
    <w:rsid w:val="00D81DA8"/>
    <w:rsid w:val="00D82C13"/>
    <w:rsid w:val="00D87502"/>
    <w:rsid w:val="00D96778"/>
    <w:rsid w:val="00DA38AE"/>
    <w:rsid w:val="00DA444D"/>
    <w:rsid w:val="00DB2BAC"/>
    <w:rsid w:val="00DB7E1D"/>
    <w:rsid w:val="00DC1ABC"/>
    <w:rsid w:val="00DC5501"/>
    <w:rsid w:val="00DC733E"/>
    <w:rsid w:val="00DE05F5"/>
    <w:rsid w:val="00DE61C7"/>
    <w:rsid w:val="00DE6CB0"/>
    <w:rsid w:val="00DF57BE"/>
    <w:rsid w:val="00E06500"/>
    <w:rsid w:val="00E1029B"/>
    <w:rsid w:val="00E1096C"/>
    <w:rsid w:val="00E1278C"/>
    <w:rsid w:val="00E12A54"/>
    <w:rsid w:val="00E1781C"/>
    <w:rsid w:val="00E1798F"/>
    <w:rsid w:val="00E22BAF"/>
    <w:rsid w:val="00E25570"/>
    <w:rsid w:val="00E259CF"/>
    <w:rsid w:val="00E27178"/>
    <w:rsid w:val="00E34EBB"/>
    <w:rsid w:val="00E41742"/>
    <w:rsid w:val="00E438FD"/>
    <w:rsid w:val="00E57060"/>
    <w:rsid w:val="00E676E6"/>
    <w:rsid w:val="00E70F90"/>
    <w:rsid w:val="00E715BD"/>
    <w:rsid w:val="00E73BCC"/>
    <w:rsid w:val="00E8168E"/>
    <w:rsid w:val="00E87616"/>
    <w:rsid w:val="00E905FC"/>
    <w:rsid w:val="00E90C92"/>
    <w:rsid w:val="00E92047"/>
    <w:rsid w:val="00E92F61"/>
    <w:rsid w:val="00E931E8"/>
    <w:rsid w:val="00E97AF5"/>
    <w:rsid w:val="00EA5A74"/>
    <w:rsid w:val="00EA5C16"/>
    <w:rsid w:val="00EA6D5A"/>
    <w:rsid w:val="00EA78E4"/>
    <w:rsid w:val="00EB2A9D"/>
    <w:rsid w:val="00EC2791"/>
    <w:rsid w:val="00EC28B8"/>
    <w:rsid w:val="00EC73A5"/>
    <w:rsid w:val="00ED41E4"/>
    <w:rsid w:val="00ED5E46"/>
    <w:rsid w:val="00ED7F26"/>
    <w:rsid w:val="00EE4C90"/>
    <w:rsid w:val="00EF000D"/>
    <w:rsid w:val="00EF254D"/>
    <w:rsid w:val="00EF67FA"/>
    <w:rsid w:val="00F0465F"/>
    <w:rsid w:val="00F15305"/>
    <w:rsid w:val="00F25519"/>
    <w:rsid w:val="00F27FBC"/>
    <w:rsid w:val="00F322E8"/>
    <w:rsid w:val="00F32756"/>
    <w:rsid w:val="00F442F6"/>
    <w:rsid w:val="00F45E4D"/>
    <w:rsid w:val="00F469D8"/>
    <w:rsid w:val="00F47E77"/>
    <w:rsid w:val="00F538A8"/>
    <w:rsid w:val="00F545A3"/>
    <w:rsid w:val="00F64581"/>
    <w:rsid w:val="00F717C1"/>
    <w:rsid w:val="00F73791"/>
    <w:rsid w:val="00F82E8B"/>
    <w:rsid w:val="00F91EA5"/>
    <w:rsid w:val="00FB5706"/>
    <w:rsid w:val="00FB5904"/>
    <w:rsid w:val="00FB69FE"/>
    <w:rsid w:val="00FC0449"/>
    <w:rsid w:val="00FD1AFF"/>
    <w:rsid w:val="00FE2416"/>
    <w:rsid w:val="00FE7428"/>
    <w:rsid w:val="00FE75E0"/>
    <w:rsid w:val="00FF0E14"/>
    <w:rsid w:val="00FF42EB"/>
    <w:rsid w:val="00FF7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horizontal:center;mso-position-horizontal-relative:page;mso-position-vertical-relative:page" o:allowincell="f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731FE949"/>
  <w15:docId w15:val="{6DAE0F86-CD69-4030-9273-53972E3E4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1096C"/>
    <w:pPr>
      <w:suppressAutoHyphens/>
    </w:pPr>
    <w:rPr>
      <w:sz w:val="24"/>
    </w:rPr>
  </w:style>
  <w:style w:type="paragraph" w:styleId="Nagwek1">
    <w:name w:val="heading 1"/>
    <w:basedOn w:val="Normalny"/>
    <w:next w:val="Normalny"/>
    <w:link w:val="Nagwek1Znak"/>
    <w:qFormat/>
    <w:rsid w:val="00CA04FC"/>
    <w:pPr>
      <w:keepNext/>
      <w:numPr>
        <w:numId w:val="1"/>
      </w:numPr>
      <w:spacing w:line="360" w:lineRule="auto"/>
      <w:jc w:val="center"/>
      <w:outlineLvl w:val="0"/>
    </w:pPr>
    <w:rPr>
      <w:rFonts w:ascii="Arial" w:hAnsi="Arial"/>
      <w:b/>
    </w:rPr>
  </w:style>
  <w:style w:type="paragraph" w:styleId="Nagwek2">
    <w:name w:val="heading 2"/>
    <w:aliases w:val="h2,2,l2,Chapter Title,Level 2"/>
    <w:basedOn w:val="Normalny"/>
    <w:next w:val="Normalny"/>
    <w:link w:val="Nagwek2Znak"/>
    <w:qFormat/>
    <w:rsid w:val="00E1096C"/>
    <w:pPr>
      <w:keepNext/>
      <w:numPr>
        <w:ilvl w:val="1"/>
        <w:numId w:val="1"/>
      </w:numPr>
      <w:spacing w:line="360" w:lineRule="auto"/>
      <w:jc w:val="center"/>
      <w:outlineLvl w:val="1"/>
    </w:pPr>
    <w:rPr>
      <w:rFonts w:ascii="Arial Narrow" w:hAnsi="Arial Narrow"/>
      <w:b/>
      <w:spacing w:val="20"/>
      <w:sz w:val="20"/>
    </w:rPr>
  </w:style>
  <w:style w:type="paragraph" w:styleId="Nagwek3">
    <w:name w:val="heading 3"/>
    <w:basedOn w:val="Normalny"/>
    <w:next w:val="Normalny"/>
    <w:link w:val="Nagwek3Znak"/>
    <w:qFormat/>
    <w:rsid w:val="00E1096C"/>
    <w:pPr>
      <w:keepNext/>
      <w:numPr>
        <w:ilvl w:val="2"/>
        <w:numId w:val="1"/>
      </w:numPr>
      <w:ind w:left="1985" w:hanging="1625"/>
      <w:outlineLvl w:val="2"/>
    </w:pPr>
    <w:rPr>
      <w:b/>
    </w:rPr>
  </w:style>
  <w:style w:type="paragraph" w:styleId="Nagwek4">
    <w:name w:val="heading 4"/>
    <w:basedOn w:val="Normalny"/>
    <w:next w:val="Normalny"/>
    <w:link w:val="Nagwek4Znak"/>
    <w:qFormat/>
    <w:rsid w:val="00E1096C"/>
    <w:pPr>
      <w:keepNext/>
      <w:widowControl w:val="0"/>
      <w:numPr>
        <w:ilvl w:val="3"/>
        <w:numId w:val="1"/>
      </w:numPr>
      <w:ind w:left="426" w:firstLine="1"/>
      <w:outlineLvl w:val="3"/>
    </w:pPr>
    <w:rPr>
      <w:b/>
      <w:i/>
    </w:rPr>
  </w:style>
  <w:style w:type="paragraph" w:styleId="Nagwek5">
    <w:name w:val="heading 5"/>
    <w:basedOn w:val="Normalny"/>
    <w:next w:val="Normalny"/>
    <w:link w:val="Nagwek5Znak"/>
    <w:qFormat/>
    <w:rsid w:val="00E1096C"/>
    <w:pPr>
      <w:keepNext/>
      <w:widowControl w:val="0"/>
      <w:numPr>
        <w:ilvl w:val="4"/>
        <w:numId w:val="1"/>
      </w:numPr>
      <w:ind w:left="2550" w:firstLine="282"/>
      <w:outlineLvl w:val="4"/>
    </w:pPr>
    <w:rPr>
      <w:rFonts w:ascii="Arial Narrow" w:hAnsi="Arial Narrow"/>
      <w:b/>
      <w:spacing w:val="20"/>
      <w:sz w:val="20"/>
    </w:rPr>
  </w:style>
  <w:style w:type="paragraph" w:styleId="Nagwek7">
    <w:name w:val="heading 7"/>
    <w:basedOn w:val="Normalny"/>
    <w:next w:val="Normalny"/>
    <w:link w:val="Nagwek7Znak"/>
    <w:qFormat/>
    <w:rsid w:val="00E1096C"/>
    <w:pPr>
      <w:keepNext/>
      <w:numPr>
        <w:ilvl w:val="6"/>
        <w:numId w:val="1"/>
      </w:numPr>
      <w:ind w:left="1985" w:firstLine="1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E1096C"/>
    <w:pPr>
      <w:keepNext/>
      <w:numPr>
        <w:ilvl w:val="8"/>
        <w:numId w:val="1"/>
      </w:numPr>
      <w:outlineLvl w:val="8"/>
    </w:pPr>
    <w:rPr>
      <w:b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B16E8F"/>
    <w:pPr>
      <w:tabs>
        <w:tab w:val="center" w:pos="4536"/>
        <w:tab w:val="right" w:pos="9072"/>
      </w:tabs>
    </w:pPr>
  </w:style>
  <w:style w:type="paragraph" w:styleId="Akapitzlist">
    <w:name w:val="List Paragraph"/>
    <w:aliases w:val="Podsis rysunku,Akapit z listą numerowaną,lp1,Bullet List,FooterText,numbered,Paragraphe de liste1,Bulletr List Paragraph,列出段落,列出段落1,List Paragraph21,Listeafsnit1,Parágrafo da Lista1,Párrafo de lista1,リスト段落1,Bullet list,List Paragraph11,L1"/>
    <w:basedOn w:val="Normalny"/>
    <w:link w:val="AkapitzlistZnak"/>
    <w:uiPriority w:val="34"/>
    <w:qFormat/>
    <w:rsid w:val="00B42889"/>
    <w:pPr>
      <w:ind w:left="720"/>
      <w:contextualSpacing/>
    </w:pPr>
  </w:style>
  <w:style w:type="paragraph" w:styleId="Tekstdymka">
    <w:name w:val="Balloon Text"/>
    <w:basedOn w:val="Normalny"/>
    <w:link w:val="TekstdymkaZnak"/>
    <w:rsid w:val="00C600D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C600D8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rsid w:val="00CA04FC"/>
    <w:rPr>
      <w:rFonts w:ascii="Arial" w:hAnsi="Arial"/>
      <w:b/>
      <w:sz w:val="24"/>
    </w:rPr>
  </w:style>
  <w:style w:type="character" w:customStyle="1" w:styleId="Nagwek2Znak">
    <w:name w:val="Nagłówek 2 Znak"/>
    <w:aliases w:val="h2 Znak,2 Znak,l2 Znak,Chapter Title Znak,Level 2 Znak"/>
    <w:basedOn w:val="Domylnaczcionkaakapitu"/>
    <w:link w:val="Nagwek2"/>
    <w:rsid w:val="00E1096C"/>
    <w:rPr>
      <w:rFonts w:ascii="Arial Narrow" w:hAnsi="Arial Narrow"/>
      <w:b/>
      <w:spacing w:val="20"/>
    </w:rPr>
  </w:style>
  <w:style w:type="character" w:customStyle="1" w:styleId="Nagwek3Znak">
    <w:name w:val="Nagłówek 3 Znak"/>
    <w:basedOn w:val="Domylnaczcionkaakapitu"/>
    <w:link w:val="Nagwek3"/>
    <w:rsid w:val="00E1096C"/>
    <w:rPr>
      <w:b/>
      <w:sz w:val="24"/>
    </w:rPr>
  </w:style>
  <w:style w:type="character" w:customStyle="1" w:styleId="Nagwek4Znak">
    <w:name w:val="Nagłówek 4 Znak"/>
    <w:basedOn w:val="Domylnaczcionkaakapitu"/>
    <w:link w:val="Nagwek4"/>
    <w:rsid w:val="00E1096C"/>
    <w:rPr>
      <w:b/>
      <w:i/>
      <w:sz w:val="24"/>
    </w:rPr>
  </w:style>
  <w:style w:type="character" w:customStyle="1" w:styleId="Nagwek5Znak">
    <w:name w:val="Nagłówek 5 Znak"/>
    <w:basedOn w:val="Domylnaczcionkaakapitu"/>
    <w:link w:val="Nagwek5"/>
    <w:rsid w:val="00E1096C"/>
    <w:rPr>
      <w:rFonts w:ascii="Arial Narrow" w:hAnsi="Arial Narrow"/>
      <w:b/>
      <w:spacing w:val="20"/>
    </w:rPr>
  </w:style>
  <w:style w:type="character" w:customStyle="1" w:styleId="Nagwek7Znak">
    <w:name w:val="Nagłówek 7 Znak"/>
    <w:basedOn w:val="Domylnaczcionkaakapitu"/>
    <w:link w:val="Nagwek7"/>
    <w:rsid w:val="00E1096C"/>
    <w:rPr>
      <w:sz w:val="24"/>
    </w:rPr>
  </w:style>
  <w:style w:type="character" w:customStyle="1" w:styleId="Nagwek9Znak">
    <w:name w:val="Nagłówek 9 Znak"/>
    <w:basedOn w:val="Domylnaczcionkaakapitu"/>
    <w:link w:val="Nagwek9"/>
    <w:rsid w:val="00E1096C"/>
    <w:rPr>
      <w:b/>
      <w:sz w:val="18"/>
    </w:rPr>
  </w:style>
  <w:style w:type="character" w:customStyle="1" w:styleId="WW-Domylnaczcionkaakapitu">
    <w:name w:val="WW-Domyślna czcionka akapitu"/>
    <w:rsid w:val="00E1096C"/>
  </w:style>
  <w:style w:type="character" w:customStyle="1" w:styleId="WW-Domylnaczcionkaakapitu1">
    <w:name w:val="WW-Domyślna czcionka akapitu1"/>
    <w:rsid w:val="00E1096C"/>
  </w:style>
  <w:style w:type="character" w:styleId="Numerstrony">
    <w:name w:val="page number"/>
    <w:basedOn w:val="WW-Domylnaczcionkaakapitu1"/>
    <w:rsid w:val="00E1096C"/>
  </w:style>
  <w:style w:type="character" w:customStyle="1" w:styleId="Symbolprzypiswdoln">
    <w:name w:val="Symbol przypisów doln."/>
    <w:rsid w:val="00E1096C"/>
    <w:rPr>
      <w:vertAlign w:val="superscript"/>
    </w:rPr>
  </w:style>
  <w:style w:type="character" w:customStyle="1" w:styleId="WW-Symbolprzypiswdoln">
    <w:name w:val="WW-Symbol przypisów doln."/>
    <w:rsid w:val="00E1096C"/>
    <w:rPr>
      <w:vertAlign w:val="superscript"/>
    </w:rPr>
  </w:style>
  <w:style w:type="character" w:styleId="Hipercze">
    <w:name w:val="Hyperlink"/>
    <w:rsid w:val="00E1096C"/>
    <w:rPr>
      <w:color w:val="0000FF"/>
      <w:u w:val="single"/>
    </w:rPr>
  </w:style>
  <w:style w:type="character" w:styleId="UyteHipercze">
    <w:name w:val="FollowedHyperlink"/>
    <w:rsid w:val="00E1096C"/>
    <w:rPr>
      <w:color w:val="800080"/>
      <w:u w:val="single"/>
    </w:rPr>
  </w:style>
  <w:style w:type="character" w:customStyle="1" w:styleId="WW8Num6z0">
    <w:name w:val="WW8Num6z0"/>
    <w:rsid w:val="00E1096C"/>
    <w:rPr>
      <w:b/>
      <w:u w:val="single"/>
    </w:rPr>
  </w:style>
  <w:style w:type="character" w:customStyle="1" w:styleId="WW8Num7z0">
    <w:name w:val="WW8Num7z0"/>
    <w:rsid w:val="00E1096C"/>
    <w:rPr>
      <w:b/>
    </w:rPr>
  </w:style>
  <w:style w:type="character" w:customStyle="1" w:styleId="WW8Num9z0">
    <w:name w:val="WW8Num9z0"/>
    <w:rsid w:val="00E1096C"/>
    <w:rPr>
      <w:b w:val="0"/>
    </w:rPr>
  </w:style>
  <w:style w:type="character" w:customStyle="1" w:styleId="WW8Num10z1">
    <w:name w:val="WW8Num10z1"/>
    <w:rsid w:val="00E1096C"/>
    <w:rPr>
      <w:rFonts w:ascii="Times New Roman" w:eastAsia="Times New Roman" w:hAnsi="Times New Roman"/>
    </w:rPr>
  </w:style>
  <w:style w:type="character" w:customStyle="1" w:styleId="WW8Num12z0">
    <w:name w:val="WW8Num12z0"/>
    <w:rsid w:val="00E1096C"/>
    <w:rPr>
      <w:rFonts w:ascii="Wingdings" w:hAnsi="Wingdings"/>
    </w:rPr>
  </w:style>
  <w:style w:type="character" w:customStyle="1" w:styleId="WW8Num13z0">
    <w:name w:val="WW8Num13z0"/>
    <w:rsid w:val="00E1096C"/>
    <w:rPr>
      <w:rFonts w:ascii="Arial Narrow" w:hAnsi="Arial Narrow"/>
      <w:b w:val="0"/>
    </w:rPr>
  </w:style>
  <w:style w:type="character" w:customStyle="1" w:styleId="WW8Num17z0">
    <w:name w:val="WW8Num17z0"/>
    <w:rsid w:val="00E1096C"/>
    <w:rPr>
      <w:rFonts w:ascii="Arial Narrow" w:hAnsi="Arial Narrow"/>
      <w:b w:val="0"/>
    </w:rPr>
  </w:style>
  <w:style w:type="character" w:customStyle="1" w:styleId="WW8Num21z0">
    <w:name w:val="WW8Num21z0"/>
    <w:rsid w:val="00E1096C"/>
    <w:rPr>
      <w:rFonts w:ascii="Times New Roman" w:eastAsia="Times New Roman" w:hAnsi="Times New Roman"/>
    </w:rPr>
  </w:style>
  <w:style w:type="character" w:customStyle="1" w:styleId="WW8Num27z0">
    <w:name w:val="WW8Num27z0"/>
    <w:rsid w:val="00E1096C"/>
    <w:rPr>
      <w:rFonts w:ascii="Courier New" w:hAnsi="Courier New"/>
    </w:rPr>
  </w:style>
  <w:style w:type="character" w:customStyle="1" w:styleId="WW8Num27z2">
    <w:name w:val="WW8Num27z2"/>
    <w:rsid w:val="00E1096C"/>
    <w:rPr>
      <w:rFonts w:ascii="Wingdings" w:hAnsi="Wingdings"/>
    </w:rPr>
  </w:style>
  <w:style w:type="character" w:customStyle="1" w:styleId="WW8Num27z3">
    <w:name w:val="WW8Num27z3"/>
    <w:rsid w:val="00E1096C"/>
    <w:rPr>
      <w:rFonts w:ascii="Symbol" w:hAnsi="Symbol"/>
    </w:rPr>
  </w:style>
  <w:style w:type="character" w:customStyle="1" w:styleId="WW8Num30z0">
    <w:name w:val="WW8Num30z0"/>
    <w:rsid w:val="00E1096C"/>
    <w:rPr>
      <w:color w:val="000000"/>
    </w:rPr>
  </w:style>
  <w:style w:type="character" w:customStyle="1" w:styleId="WW8Num32z0">
    <w:name w:val="WW8Num32z0"/>
    <w:rsid w:val="00E1096C"/>
    <w:rPr>
      <w:b/>
    </w:rPr>
  </w:style>
  <w:style w:type="character" w:customStyle="1" w:styleId="WW8Num40z0">
    <w:name w:val="WW8Num40z0"/>
    <w:rsid w:val="00E1096C"/>
    <w:rPr>
      <w:rFonts w:ascii="Arial Narrow" w:hAnsi="Arial Narrow"/>
      <w:b w:val="0"/>
      <w:color w:val="000000"/>
    </w:rPr>
  </w:style>
  <w:style w:type="character" w:customStyle="1" w:styleId="WW8Num41z0">
    <w:name w:val="WW8Num41z0"/>
    <w:rsid w:val="00E1096C"/>
    <w:rPr>
      <w:rFonts w:ascii="Times New Roman" w:eastAsia="Times New Roman" w:hAnsi="Times New Roman"/>
    </w:rPr>
  </w:style>
  <w:style w:type="character" w:customStyle="1" w:styleId="WW8Num46z0">
    <w:name w:val="WW8Num46z0"/>
    <w:rsid w:val="00E1096C"/>
    <w:rPr>
      <w:rFonts w:ascii="Times New Roman" w:eastAsia="Times New Roman" w:hAnsi="Times New Roman"/>
    </w:rPr>
  </w:style>
  <w:style w:type="character" w:customStyle="1" w:styleId="WW8Num48z0">
    <w:name w:val="WW8Num48z0"/>
    <w:rsid w:val="00E1096C"/>
    <w:rPr>
      <w:color w:val="auto"/>
    </w:rPr>
  </w:style>
  <w:style w:type="character" w:customStyle="1" w:styleId="WW8Num50z0">
    <w:name w:val="WW8Num50z0"/>
    <w:rsid w:val="00E1096C"/>
    <w:rPr>
      <w:b/>
    </w:rPr>
  </w:style>
  <w:style w:type="character" w:customStyle="1" w:styleId="WW8Num55z0">
    <w:name w:val="WW8Num55z0"/>
    <w:rsid w:val="00E1096C"/>
    <w:rPr>
      <w:rFonts w:ascii="Arial" w:hAnsi="Arial"/>
      <w:sz w:val="22"/>
    </w:rPr>
  </w:style>
  <w:style w:type="character" w:customStyle="1" w:styleId="WW8Num57z0">
    <w:name w:val="WW8Num57z0"/>
    <w:rsid w:val="00E1096C"/>
    <w:rPr>
      <w:rFonts w:ascii="Times New Roman" w:eastAsia="Times New Roman" w:hAnsi="Times New Roman"/>
    </w:rPr>
  </w:style>
  <w:style w:type="character" w:customStyle="1" w:styleId="WW8Num61z0">
    <w:name w:val="WW8Num61z0"/>
    <w:rsid w:val="00E1096C"/>
    <w:rPr>
      <w:rFonts w:ascii="Symbol" w:hAnsi="Symbol"/>
    </w:rPr>
  </w:style>
  <w:style w:type="character" w:customStyle="1" w:styleId="WW8Num61z1">
    <w:name w:val="WW8Num61z1"/>
    <w:rsid w:val="00E1096C"/>
    <w:rPr>
      <w:rFonts w:ascii="Courier New" w:hAnsi="Courier New"/>
    </w:rPr>
  </w:style>
  <w:style w:type="character" w:customStyle="1" w:styleId="WW8Num61z2">
    <w:name w:val="WW8Num61z2"/>
    <w:rsid w:val="00E1096C"/>
    <w:rPr>
      <w:rFonts w:ascii="Wingdings" w:hAnsi="Wingdings"/>
    </w:rPr>
  </w:style>
  <w:style w:type="character" w:customStyle="1" w:styleId="WW8Num62z0">
    <w:name w:val="WW8Num62z0"/>
    <w:rsid w:val="00E1096C"/>
    <w:rPr>
      <w:b w:val="0"/>
    </w:rPr>
  </w:style>
  <w:style w:type="character" w:customStyle="1" w:styleId="WW8Num63z0">
    <w:name w:val="WW8Num63z0"/>
    <w:rsid w:val="00E1096C"/>
    <w:rPr>
      <w:b w:val="0"/>
    </w:rPr>
  </w:style>
  <w:style w:type="character" w:customStyle="1" w:styleId="WW8Num67z0">
    <w:name w:val="WW8Num67z0"/>
    <w:rsid w:val="00E1096C"/>
    <w:rPr>
      <w:color w:val="000000"/>
      <w:sz w:val="24"/>
    </w:rPr>
  </w:style>
  <w:style w:type="character" w:customStyle="1" w:styleId="WW8Num73z0">
    <w:name w:val="WW8Num73z0"/>
    <w:rsid w:val="00E1096C"/>
    <w:rPr>
      <w:rFonts w:ascii="Arial Narrow" w:hAnsi="Arial Narrow"/>
      <w:b/>
      <w:sz w:val="24"/>
    </w:rPr>
  </w:style>
  <w:style w:type="character" w:customStyle="1" w:styleId="WW8Num77z0">
    <w:name w:val="WW8Num77z0"/>
    <w:rsid w:val="00E1096C"/>
    <w:rPr>
      <w:rFonts w:ascii="Courier New" w:hAnsi="Courier New"/>
      <w:sz w:val="24"/>
    </w:rPr>
  </w:style>
  <w:style w:type="character" w:customStyle="1" w:styleId="WW8Num77z1">
    <w:name w:val="WW8Num77z1"/>
    <w:rsid w:val="00E1096C"/>
    <w:rPr>
      <w:rFonts w:ascii="Courier New" w:hAnsi="Courier New"/>
    </w:rPr>
  </w:style>
  <w:style w:type="character" w:customStyle="1" w:styleId="WW8Num77z2">
    <w:name w:val="WW8Num77z2"/>
    <w:rsid w:val="00E1096C"/>
    <w:rPr>
      <w:rFonts w:ascii="Wingdings" w:hAnsi="Wingdings"/>
    </w:rPr>
  </w:style>
  <w:style w:type="character" w:customStyle="1" w:styleId="WW8Num77z3">
    <w:name w:val="WW8Num77z3"/>
    <w:rsid w:val="00E1096C"/>
    <w:rPr>
      <w:rFonts w:ascii="Symbol" w:hAnsi="Symbol"/>
    </w:rPr>
  </w:style>
  <w:style w:type="character" w:customStyle="1" w:styleId="WW8Num81z0">
    <w:name w:val="WW8Num81z0"/>
    <w:rsid w:val="00E1096C"/>
    <w:rPr>
      <w:b w:val="0"/>
    </w:rPr>
  </w:style>
  <w:style w:type="character" w:customStyle="1" w:styleId="WW8Num83z1">
    <w:name w:val="WW8Num83z1"/>
    <w:rsid w:val="00E1096C"/>
    <w:rPr>
      <w:b w:val="0"/>
    </w:rPr>
  </w:style>
  <w:style w:type="character" w:customStyle="1" w:styleId="WW8Num88z0">
    <w:name w:val="WW8Num88z0"/>
    <w:rsid w:val="00E1096C"/>
    <w:rPr>
      <w:b w:val="0"/>
    </w:rPr>
  </w:style>
  <w:style w:type="character" w:customStyle="1" w:styleId="WW8Num92z0">
    <w:name w:val="WW8Num92z0"/>
    <w:rsid w:val="00E1096C"/>
    <w:rPr>
      <w:rFonts w:ascii="Times New Roman" w:eastAsia="Times New Roman" w:hAnsi="Times New Roman"/>
    </w:rPr>
  </w:style>
  <w:style w:type="character" w:customStyle="1" w:styleId="WW8Num96z0">
    <w:name w:val="WW8Num96z0"/>
    <w:rsid w:val="00E1096C"/>
    <w:rPr>
      <w:b/>
      <w:u w:val="single"/>
    </w:rPr>
  </w:style>
  <w:style w:type="character" w:customStyle="1" w:styleId="WW8Num98z0">
    <w:name w:val="WW8Num98z0"/>
    <w:rsid w:val="00E1096C"/>
    <w:rPr>
      <w:b w:val="0"/>
    </w:rPr>
  </w:style>
  <w:style w:type="character" w:customStyle="1" w:styleId="WW8Num102z0">
    <w:name w:val="WW8Num102z0"/>
    <w:rsid w:val="00E1096C"/>
    <w:rPr>
      <w:b/>
    </w:rPr>
  </w:style>
  <w:style w:type="character" w:customStyle="1" w:styleId="WW8Num106z0">
    <w:name w:val="WW8Num106z0"/>
    <w:rsid w:val="00E1096C"/>
    <w:rPr>
      <w:rFonts w:ascii="Times New Roman" w:eastAsia="Times New Roman" w:hAnsi="Times New Roman"/>
    </w:rPr>
  </w:style>
  <w:style w:type="character" w:customStyle="1" w:styleId="WW8Num108z0">
    <w:name w:val="WW8Num108z0"/>
    <w:rsid w:val="00E1096C"/>
    <w:rPr>
      <w:b/>
    </w:rPr>
  </w:style>
  <w:style w:type="character" w:customStyle="1" w:styleId="WW8Num110z0">
    <w:name w:val="WW8Num110z0"/>
    <w:rsid w:val="00E1096C"/>
    <w:rPr>
      <w:rFonts w:ascii="Wingdings" w:hAnsi="Wingdings"/>
    </w:rPr>
  </w:style>
  <w:style w:type="character" w:customStyle="1" w:styleId="WW8Num110z1">
    <w:name w:val="WW8Num110z1"/>
    <w:rsid w:val="00E1096C"/>
    <w:rPr>
      <w:rFonts w:ascii="Courier New" w:hAnsi="Courier New"/>
    </w:rPr>
  </w:style>
  <w:style w:type="character" w:customStyle="1" w:styleId="WW8Num110z3">
    <w:name w:val="WW8Num110z3"/>
    <w:rsid w:val="00E1096C"/>
    <w:rPr>
      <w:rFonts w:ascii="Symbol" w:hAnsi="Symbol"/>
    </w:rPr>
  </w:style>
  <w:style w:type="character" w:customStyle="1" w:styleId="WW8Num111z0">
    <w:name w:val="WW8Num111z0"/>
    <w:rsid w:val="00E1096C"/>
    <w:rPr>
      <w:color w:val="auto"/>
    </w:rPr>
  </w:style>
  <w:style w:type="character" w:customStyle="1" w:styleId="WW8Num115z0">
    <w:name w:val="WW8Num115z0"/>
    <w:rsid w:val="00E1096C"/>
    <w:rPr>
      <w:b w:val="0"/>
    </w:rPr>
  </w:style>
  <w:style w:type="character" w:customStyle="1" w:styleId="WW8Num118z0">
    <w:name w:val="WW8Num118z0"/>
    <w:rsid w:val="00E1096C"/>
    <w:rPr>
      <w:rFonts w:ascii="Wingdings" w:hAnsi="Wingdings"/>
    </w:rPr>
  </w:style>
  <w:style w:type="character" w:customStyle="1" w:styleId="WW8Num123z0">
    <w:name w:val="WW8Num123z0"/>
    <w:rsid w:val="00E1096C"/>
    <w:rPr>
      <w:color w:val="auto"/>
    </w:rPr>
  </w:style>
  <w:style w:type="character" w:customStyle="1" w:styleId="WW8Num126z0">
    <w:name w:val="WW8Num126z0"/>
    <w:rsid w:val="00E1096C"/>
    <w:rPr>
      <w:rFonts w:ascii="Symbol" w:hAnsi="Symbol"/>
    </w:rPr>
  </w:style>
  <w:style w:type="character" w:customStyle="1" w:styleId="WW8Num129z0">
    <w:name w:val="WW8Num129z0"/>
    <w:rsid w:val="00E1096C"/>
    <w:rPr>
      <w:rFonts w:ascii="Wingdings" w:hAnsi="Wingdings"/>
      <w:color w:val="auto"/>
    </w:rPr>
  </w:style>
  <w:style w:type="character" w:customStyle="1" w:styleId="WW8Num129z1">
    <w:name w:val="WW8Num129z1"/>
    <w:rsid w:val="00E1096C"/>
    <w:rPr>
      <w:rFonts w:ascii="Courier New" w:hAnsi="Courier New"/>
    </w:rPr>
  </w:style>
  <w:style w:type="character" w:customStyle="1" w:styleId="WW8Num129z2">
    <w:name w:val="WW8Num129z2"/>
    <w:rsid w:val="00E1096C"/>
    <w:rPr>
      <w:rFonts w:ascii="Wingdings" w:hAnsi="Wingdings"/>
    </w:rPr>
  </w:style>
  <w:style w:type="character" w:customStyle="1" w:styleId="WW8Num129z3">
    <w:name w:val="WW8Num129z3"/>
    <w:rsid w:val="00E1096C"/>
    <w:rPr>
      <w:rFonts w:ascii="Symbol" w:hAnsi="Symbol"/>
    </w:rPr>
  </w:style>
  <w:style w:type="character" w:customStyle="1" w:styleId="WW8Num133z0">
    <w:name w:val="WW8Num133z0"/>
    <w:rsid w:val="00E1096C"/>
    <w:rPr>
      <w:rFonts w:ascii="Times New Roman" w:eastAsia="Times New Roman" w:hAnsi="Times New Roman"/>
    </w:rPr>
  </w:style>
  <w:style w:type="character" w:customStyle="1" w:styleId="WW8Num133z1">
    <w:name w:val="WW8Num133z1"/>
    <w:rsid w:val="00E1096C"/>
    <w:rPr>
      <w:rFonts w:ascii="Courier New" w:hAnsi="Courier New"/>
    </w:rPr>
  </w:style>
  <w:style w:type="character" w:customStyle="1" w:styleId="WW8Num133z2">
    <w:name w:val="WW8Num133z2"/>
    <w:rsid w:val="00E1096C"/>
    <w:rPr>
      <w:rFonts w:ascii="Wingdings" w:hAnsi="Wingdings"/>
    </w:rPr>
  </w:style>
  <w:style w:type="character" w:customStyle="1" w:styleId="WW8Num133z3">
    <w:name w:val="WW8Num133z3"/>
    <w:rsid w:val="00E1096C"/>
    <w:rPr>
      <w:rFonts w:ascii="Symbol" w:hAnsi="Symbol"/>
    </w:rPr>
  </w:style>
  <w:style w:type="character" w:customStyle="1" w:styleId="WW8Num136z0">
    <w:name w:val="WW8Num136z0"/>
    <w:rsid w:val="00E1096C"/>
    <w:rPr>
      <w:rFonts w:ascii="Wingdings" w:hAnsi="Wingdings"/>
      <w:color w:val="auto"/>
    </w:rPr>
  </w:style>
  <w:style w:type="character" w:customStyle="1" w:styleId="WW8Num136z1">
    <w:name w:val="WW8Num136z1"/>
    <w:rsid w:val="00E1096C"/>
    <w:rPr>
      <w:rFonts w:ascii="Courier New" w:hAnsi="Courier New"/>
    </w:rPr>
  </w:style>
  <w:style w:type="character" w:customStyle="1" w:styleId="WW8Num136z2">
    <w:name w:val="WW8Num136z2"/>
    <w:rsid w:val="00E1096C"/>
    <w:rPr>
      <w:rFonts w:ascii="Wingdings" w:hAnsi="Wingdings"/>
    </w:rPr>
  </w:style>
  <w:style w:type="character" w:customStyle="1" w:styleId="WW8Num136z3">
    <w:name w:val="WW8Num136z3"/>
    <w:rsid w:val="00E1096C"/>
    <w:rPr>
      <w:rFonts w:ascii="Symbol" w:hAnsi="Symbol"/>
    </w:rPr>
  </w:style>
  <w:style w:type="character" w:customStyle="1" w:styleId="WW8Num137z0">
    <w:name w:val="WW8Num137z0"/>
    <w:rsid w:val="00E1096C"/>
    <w:rPr>
      <w:color w:val="auto"/>
    </w:rPr>
  </w:style>
  <w:style w:type="character" w:customStyle="1" w:styleId="WW8Num140z0">
    <w:name w:val="WW8Num140z0"/>
    <w:rsid w:val="00E1096C"/>
    <w:rPr>
      <w:rFonts w:ascii="Symbol" w:hAnsi="Symbol"/>
    </w:rPr>
  </w:style>
  <w:style w:type="character" w:customStyle="1" w:styleId="WW8Num143z0">
    <w:name w:val="WW8Num143z0"/>
    <w:rsid w:val="00E1096C"/>
    <w:rPr>
      <w:rFonts w:ascii="Courier New" w:hAnsi="Courier New"/>
    </w:rPr>
  </w:style>
  <w:style w:type="character" w:customStyle="1" w:styleId="WW8Num143z2">
    <w:name w:val="WW8Num143z2"/>
    <w:rsid w:val="00E1096C"/>
    <w:rPr>
      <w:rFonts w:ascii="Wingdings" w:hAnsi="Wingdings"/>
    </w:rPr>
  </w:style>
  <w:style w:type="character" w:customStyle="1" w:styleId="WW8Num143z3">
    <w:name w:val="WW8Num143z3"/>
    <w:rsid w:val="00E1096C"/>
    <w:rPr>
      <w:rFonts w:ascii="Symbol" w:hAnsi="Symbol"/>
    </w:rPr>
  </w:style>
  <w:style w:type="character" w:customStyle="1" w:styleId="WW8Num149z0">
    <w:name w:val="WW8Num149z0"/>
    <w:rsid w:val="00E1096C"/>
    <w:rPr>
      <w:rFonts w:ascii="Arial Narrow" w:hAnsi="Arial Narrow"/>
      <w:b w:val="0"/>
    </w:rPr>
  </w:style>
  <w:style w:type="character" w:customStyle="1" w:styleId="WW8Num151z0">
    <w:name w:val="WW8Num151z0"/>
    <w:rsid w:val="00E1096C"/>
    <w:rPr>
      <w:rFonts w:ascii="Wingdings" w:hAnsi="Wingdings"/>
      <w:color w:val="auto"/>
    </w:rPr>
  </w:style>
  <w:style w:type="character" w:customStyle="1" w:styleId="WW8Num151z1">
    <w:name w:val="WW8Num151z1"/>
    <w:rsid w:val="00E1096C"/>
    <w:rPr>
      <w:rFonts w:ascii="Courier New" w:hAnsi="Courier New"/>
    </w:rPr>
  </w:style>
  <w:style w:type="character" w:customStyle="1" w:styleId="WW8Num151z2">
    <w:name w:val="WW8Num151z2"/>
    <w:rsid w:val="00E1096C"/>
    <w:rPr>
      <w:rFonts w:ascii="Wingdings" w:hAnsi="Wingdings"/>
    </w:rPr>
  </w:style>
  <w:style w:type="character" w:customStyle="1" w:styleId="WW8Num151z3">
    <w:name w:val="WW8Num151z3"/>
    <w:rsid w:val="00E1096C"/>
    <w:rPr>
      <w:rFonts w:ascii="Symbol" w:hAnsi="Symbol"/>
    </w:rPr>
  </w:style>
  <w:style w:type="character" w:customStyle="1" w:styleId="WW8NumSt111z0">
    <w:name w:val="WW8NumSt111z0"/>
    <w:rsid w:val="00E1096C"/>
    <w:rPr>
      <w:rFonts w:ascii="Symbol" w:hAnsi="Symbol"/>
    </w:rPr>
  </w:style>
  <w:style w:type="character" w:customStyle="1" w:styleId="WW8NumSt117z0">
    <w:name w:val="WW8NumSt117z0"/>
    <w:rsid w:val="00E1096C"/>
    <w:rPr>
      <w:rFonts w:ascii="Symbol" w:hAnsi="Symbol"/>
    </w:rPr>
  </w:style>
  <w:style w:type="character" w:customStyle="1" w:styleId="WW8NumSt118z0">
    <w:name w:val="WW8NumSt118z0"/>
    <w:rsid w:val="00E1096C"/>
    <w:rPr>
      <w:rFonts w:ascii="Symbol" w:hAnsi="Symbol"/>
    </w:rPr>
  </w:style>
  <w:style w:type="character" w:customStyle="1" w:styleId="WW8NumSt119z0">
    <w:name w:val="WW8NumSt119z0"/>
    <w:rsid w:val="00E1096C"/>
    <w:rPr>
      <w:rFonts w:ascii="Symbol" w:hAnsi="Symbol"/>
    </w:rPr>
  </w:style>
  <w:style w:type="character" w:customStyle="1" w:styleId="Symbolprzypiswkoc">
    <w:name w:val="Symbol przypisów końc."/>
    <w:rsid w:val="00E1096C"/>
    <w:rPr>
      <w:vertAlign w:val="superscript"/>
    </w:rPr>
  </w:style>
  <w:style w:type="character" w:customStyle="1" w:styleId="WW-Symbolprzypiswkoc">
    <w:name w:val="WW-Symbol przypisów końc."/>
    <w:rsid w:val="00E1096C"/>
  </w:style>
  <w:style w:type="character" w:customStyle="1" w:styleId="WW8Num5z0">
    <w:name w:val="WW8Num5z0"/>
    <w:rsid w:val="00E1096C"/>
    <w:rPr>
      <w:color w:val="auto"/>
    </w:rPr>
  </w:style>
  <w:style w:type="character" w:customStyle="1" w:styleId="WW8Num7z01">
    <w:name w:val="WW8Num7z01"/>
    <w:rsid w:val="00E1096C"/>
    <w:rPr>
      <w:b w:val="0"/>
    </w:rPr>
  </w:style>
  <w:style w:type="character" w:customStyle="1" w:styleId="WW8Num10z0">
    <w:name w:val="WW8Num10z0"/>
    <w:rsid w:val="00E1096C"/>
    <w:rPr>
      <w:rFonts w:ascii="Arial Narrow" w:hAnsi="Arial Narrow"/>
      <w:b/>
      <w:sz w:val="24"/>
    </w:rPr>
  </w:style>
  <w:style w:type="character" w:customStyle="1" w:styleId="WW8Num11z0">
    <w:name w:val="WW8Num11z0"/>
    <w:rsid w:val="00E1096C"/>
    <w:rPr>
      <w:rFonts w:ascii="Times New Roman" w:eastAsia="Times New Roman" w:hAnsi="Times New Roman"/>
    </w:rPr>
  </w:style>
  <w:style w:type="character" w:customStyle="1" w:styleId="WW8Num13z1">
    <w:name w:val="WW8Num13z1"/>
    <w:rsid w:val="00E1096C"/>
    <w:rPr>
      <w:b w:val="0"/>
    </w:rPr>
  </w:style>
  <w:style w:type="character" w:customStyle="1" w:styleId="WW8Num14z0">
    <w:name w:val="WW8Num14z0"/>
    <w:rsid w:val="00E1096C"/>
    <w:rPr>
      <w:b w:val="0"/>
    </w:rPr>
  </w:style>
  <w:style w:type="character" w:customStyle="1" w:styleId="WW8Num25z0">
    <w:name w:val="WW8Num25z0"/>
    <w:rsid w:val="00E1096C"/>
    <w:rPr>
      <w:b w:val="0"/>
    </w:rPr>
  </w:style>
  <w:style w:type="character" w:styleId="Odwoanieprzypisudolnego">
    <w:name w:val="footnote reference"/>
    <w:uiPriority w:val="99"/>
    <w:rsid w:val="00E1096C"/>
    <w:rPr>
      <w:vertAlign w:val="superscript"/>
    </w:rPr>
  </w:style>
  <w:style w:type="character" w:styleId="Odwoanieprzypisukocowego">
    <w:name w:val="endnote reference"/>
    <w:rsid w:val="00E1096C"/>
    <w:rPr>
      <w:vertAlign w:val="superscript"/>
    </w:rPr>
  </w:style>
  <w:style w:type="paragraph" w:customStyle="1" w:styleId="Tytu2">
    <w:name w:val="Tytuł2"/>
    <w:basedOn w:val="Normalny"/>
    <w:next w:val="Tekstpodstawowy"/>
    <w:rsid w:val="00E1096C"/>
    <w:pPr>
      <w:keepNext/>
      <w:spacing w:before="240" w:after="120"/>
    </w:pPr>
    <w:rPr>
      <w:rFonts w:ascii="Albany" w:eastAsia="HG Mincho Light J" w:hAnsi="Albany"/>
      <w:sz w:val="28"/>
    </w:rPr>
  </w:style>
  <w:style w:type="paragraph" w:styleId="Tekstpodstawowy">
    <w:name w:val="Body Text"/>
    <w:aliases w:val="Body Text 1,Bodytext,AvtalBrödtext,ändrad,AvtalBrodtext,andrad,Tekst podręcznika,RFP Body Text,Body Text Char1,Body Text Char Char,Body Text 1 Char Char1,Bodytext Char Char,AvtalBrödtext Char Char,ändrad Char Char1"/>
    <w:basedOn w:val="Normalny"/>
    <w:link w:val="TekstpodstawowyZnak"/>
    <w:rsid w:val="00E1096C"/>
    <w:pPr>
      <w:spacing w:line="360" w:lineRule="auto"/>
      <w:jc w:val="both"/>
    </w:pPr>
    <w:rPr>
      <w:b/>
    </w:rPr>
  </w:style>
  <w:style w:type="character" w:customStyle="1" w:styleId="TekstpodstawowyZnak">
    <w:name w:val="Tekst podstawowy Znak"/>
    <w:aliases w:val="Body Text 1 Znak,Bodytext Znak,AvtalBrödtext Znak,ändrad Znak,AvtalBrodtext Znak,andrad Znak,Tekst podręcznika Znak,RFP Body Text Znak,Body Text Char1 Znak,Body Text Char Char Znak,Body Text 1 Char Char1 Znak,ändrad Char Char1 Znak"/>
    <w:basedOn w:val="Domylnaczcionkaakapitu"/>
    <w:link w:val="Tekstpodstawowy"/>
    <w:rsid w:val="00E1096C"/>
    <w:rPr>
      <w:b/>
      <w:sz w:val="24"/>
    </w:rPr>
  </w:style>
  <w:style w:type="paragraph" w:customStyle="1" w:styleId="Tytu1">
    <w:name w:val="Tytuł1"/>
    <w:basedOn w:val="Normalny"/>
    <w:next w:val="Tekstpodstawowy"/>
    <w:rsid w:val="00E1096C"/>
    <w:pPr>
      <w:keepNext/>
      <w:spacing w:before="240" w:after="120"/>
    </w:pPr>
    <w:rPr>
      <w:rFonts w:ascii="Albany" w:eastAsia="HG Mincho Light J" w:hAnsi="Albany"/>
      <w:sz w:val="28"/>
    </w:rPr>
  </w:style>
  <w:style w:type="paragraph" w:styleId="Tytu">
    <w:name w:val="Title"/>
    <w:basedOn w:val="Normalny"/>
    <w:next w:val="Podtytu"/>
    <w:link w:val="TytuZnak"/>
    <w:qFormat/>
    <w:rsid w:val="0052553C"/>
    <w:pPr>
      <w:jc w:val="center"/>
    </w:pPr>
    <w:rPr>
      <w:rFonts w:ascii="Arial" w:hAnsi="Arial"/>
      <w:b/>
    </w:rPr>
  </w:style>
  <w:style w:type="character" w:customStyle="1" w:styleId="TytuZnak">
    <w:name w:val="Tytuł Znak"/>
    <w:basedOn w:val="Domylnaczcionkaakapitu"/>
    <w:link w:val="Tytu"/>
    <w:rsid w:val="0052553C"/>
    <w:rPr>
      <w:rFonts w:ascii="Arial" w:hAnsi="Arial"/>
      <w:b/>
      <w:sz w:val="24"/>
    </w:rPr>
  </w:style>
  <w:style w:type="paragraph" w:styleId="Podtytu">
    <w:name w:val="Subtitle"/>
    <w:basedOn w:val="Normalny"/>
    <w:next w:val="Tekstpodstawowy"/>
    <w:link w:val="PodtytuZnak"/>
    <w:qFormat/>
    <w:rsid w:val="00E1096C"/>
    <w:pPr>
      <w:spacing w:line="360" w:lineRule="auto"/>
      <w:jc w:val="center"/>
    </w:pPr>
    <w:rPr>
      <w:b/>
      <w:sz w:val="28"/>
    </w:rPr>
  </w:style>
  <w:style w:type="character" w:customStyle="1" w:styleId="PodtytuZnak">
    <w:name w:val="Podtytuł Znak"/>
    <w:basedOn w:val="Domylnaczcionkaakapitu"/>
    <w:link w:val="Podtytu"/>
    <w:rsid w:val="00E1096C"/>
    <w:rPr>
      <w:b/>
      <w:sz w:val="28"/>
    </w:rPr>
  </w:style>
  <w:style w:type="paragraph" w:customStyle="1" w:styleId="WW-Tekstpodstawowy2">
    <w:name w:val="WW-Tekst podstawowy 2"/>
    <w:basedOn w:val="Normalny"/>
    <w:rsid w:val="00E1096C"/>
    <w:pPr>
      <w:spacing w:line="360" w:lineRule="auto"/>
      <w:jc w:val="both"/>
    </w:pPr>
  </w:style>
  <w:style w:type="paragraph" w:customStyle="1" w:styleId="WW-Tekstpodstawowy3">
    <w:name w:val="WW-Tekst podstawowy 3"/>
    <w:basedOn w:val="Normalny"/>
    <w:rsid w:val="00E1096C"/>
    <w:pPr>
      <w:spacing w:line="360" w:lineRule="auto"/>
      <w:jc w:val="both"/>
    </w:pPr>
    <w:rPr>
      <w:color w:val="FF0000"/>
    </w:rPr>
  </w:style>
  <w:style w:type="character" w:customStyle="1" w:styleId="StopkaZnak">
    <w:name w:val="Stopka Znak"/>
    <w:basedOn w:val="Domylnaczcionkaakapitu"/>
    <w:link w:val="Stopka"/>
    <w:uiPriority w:val="99"/>
    <w:rsid w:val="00E1096C"/>
    <w:rPr>
      <w:rFonts w:ascii="Arial" w:hAnsi="Arial"/>
      <w:sz w:val="24"/>
      <w:szCs w:val="24"/>
    </w:rPr>
  </w:style>
  <w:style w:type="paragraph" w:styleId="NormalnyWeb">
    <w:name w:val="Normal (Web)"/>
    <w:basedOn w:val="Normalny"/>
    <w:rsid w:val="00E1096C"/>
    <w:pPr>
      <w:spacing w:before="100" w:after="100"/>
      <w:jc w:val="both"/>
    </w:pPr>
    <w:rPr>
      <w:sz w:val="20"/>
    </w:rPr>
  </w:style>
  <w:style w:type="paragraph" w:customStyle="1" w:styleId="WW-Tekstpodstawowywcity2">
    <w:name w:val="WW-Tekst podstawowy wcięty 2"/>
    <w:basedOn w:val="Normalny"/>
    <w:rsid w:val="00E1096C"/>
    <w:pPr>
      <w:spacing w:after="120" w:line="480" w:lineRule="auto"/>
      <w:ind w:left="283" w:firstLine="1"/>
    </w:pPr>
  </w:style>
  <w:style w:type="paragraph" w:styleId="Tekstpodstawowywcity">
    <w:name w:val="Body Text Indent"/>
    <w:basedOn w:val="Normalny"/>
    <w:link w:val="TekstpodstawowywcityZnak"/>
    <w:uiPriority w:val="99"/>
    <w:rsid w:val="00E1096C"/>
    <w:pPr>
      <w:spacing w:line="360" w:lineRule="auto"/>
      <w:ind w:firstLine="708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E1096C"/>
    <w:rPr>
      <w:sz w:val="24"/>
    </w:rPr>
  </w:style>
  <w:style w:type="character" w:customStyle="1" w:styleId="NagwekZnak">
    <w:name w:val="Nagłówek Znak"/>
    <w:aliases w:val="Nagłówek strony Znak"/>
    <w:basedOn w:val="Domylnaczcionkaakapitu"/>
    <w:link w:val="Nagwek"/>
    <w:qFormat/>
    <w:rsid w:val="00E1096C"/>
    <w:rPr>
      <w:rFonts w:ascii="Arial" w:hAnsi="Arial"/>
      <w:sz w:val="24"/>
      <w:szCs w:val="24"/>
    </w:rPr>
  </w:style>
  <w:style w:type="paragraph" w:customStyle="1" w:styleId="WW-Tekstdugiegocytatu">
    <w:name w:val="WW-Tekst długiego cytatu"/>
    <w:basedOn w:val="Normalny"/>
    <w:rsid w:val="00E1096C"/>
    <w:pPr>
      <w:pBdr>
        <w:top w:val="single" w:sz="1" w:space="8" w:color="000000"/>
        <w:left w:val="single" w:sz="1" w:space="12" w:color="000000"/>
        <w:bottom w:val="single" w:sz="1" w:space="0" w:color="000000"/>
        <w:right w:val="single" w:sz="1" w:space="6" w:color="000000"/>
      </w:pBdr>
      <w:shd w:val="clear" w:color="FFFFFF" w:fill="FFFFFF"/>
      <w:ind w:left="1134" w:right="1134" w:firstLine="1"/>
    </w:pPr>
    <w:rPr>
      <w:b/>
      <w:sz w:val="28"/>
    </w:rPr>
  </w:style>
  <w:style w:type="paragraph" w:styleId="Tekstprzypisudolnego">
    <w:name w:val="footnote text"/>
    <w:basedOn w:val="Normalny"/>
    <w:link w:val="TekstprzypisudolnegoZnak"/>
    <w:uiPriority w:val="99"/>
    <w:rsid w:val="00E1096C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1096C"/>
  </w:style>
  <w:style w:type="paragraph" w:customStyle="1" w:styleId="Blockquote">
    <w:name w:val="Blockquote"/>
    <w:basedOn w:val="Normalny"/>
    <w:rsid w:val="00E1096C"/>
    <w:pPr>
      <w:spacing w:before="100" w:after="100"/>
      <w:ind w:left="360" w:right="360" w:firstLine="1"/>
    </w:pPr>
  </w:style>
  <w:style w:type="paragraph" w:customStyle="1" w:styleId="z-TopofForm">
    <w:name w:val="z-Top of Form"/>
    <w:next w:val="Normalny"/>
    <w:rsid w:val="00E1096C"/>
    <w:pPr>
      <w:pBdr>
        <w:bottom w:val="double" w:sz="1" w:space="0" w:color="000000"/>
      </w:pBdr>
      <w:suppressAutoHyphens/>
      <w:jc w:val="center"/>
    </w:pPr>
    <w:rPr>
      <w:rFonts w:ascii="Arial" w:hAnsi="Arial"/>
      <w:sz w:val="16"/>
    </w:rPr>
  </w:style>
  <w:style w:type="paragraph" w:customStyle="1" w:styleId="WW-Tekstpodstawowywcity3">
    <w:name w:val="WW-Tekst podstawowy wcięty 3"/>
    <w:basedOn w:val="Normalny"/>
    <w:rsid w:val="00E1096C"/>
    <w:pPr>
      <w:ind w:left="426" w:firstLine="1"/>
      <w:jc w:val="both"/>
    </w:pPr>
    <w:rPr>
      <w:rFonts w:ascii="Arial Narrow" w:hAnsi="Arial Narrow"/>
    </w:rPr>
  </w:style>
  <w:style w:type="paragraph" w:customStyle="1" w:styleId="ust">
    <w:name w:val="ust"/>
    <w:rsid w:val="00E1096C"/>
    <w:pPr>
      <w:suppressAutoHyphens/>
      <w:spacing w:before="60" w:after="60"/>
      <w:ind w:left="426" w:hanging="284"/>
      <w:jc w:val="both"/>
    </w:pPr>
    <w:rPr>
      <w:sz w:val="24"/>
    </w:rPr>
  </w:style>
  <w:style w:type="paragraph" w:customStyle="1" w:styleId="pkt">
    <w:name w:val="pkt"/>
    <w:basedOn w:val="Normalny"/>
    <w:rsid w:val="00E1096C"/>
    <w:pPr>
      <w:spacing w:before="60" w:after="60"/>
      <w:ind w:left="851" w:hanging="295"/>
      <w:jc w:val="both"/>
    </w:pPr>
  </w:style>
  <w:style w:type="paragraph" w:customStyle="1" w:styleId="Zawartoramki">
    <w:name w:val="Zawartość ramki"/>
    <w:basedOn w:val="Tekstpodstawowy"/>
    <w:rsid w:val="00E1096C"/>
  </w:style>
  <w:style w:type="paragraph" w:customStyle="1" w:styleId="FR2">
    <w:name w:val="FR2"/>
    <w:rsid w:val="00E1096C"/>
    <w:pPr>
      <w:widowControl w:val="0"/>
      <w:suppressAutoHyphens/>
      <w:autoSpaceDE w:val="0"/>
      <w:spacing w:before="420"/>
    </w:pPr>
    <w:rPr>
      <w:rFonts w:ascii="Arial" w:hAnsi="Arial"/>
      <w:sz w:val="12"/>
    </w:rPr>
  </w:style>
  <w:style w:type="paragraph" w:customStyle="1" w:styleId="Zawartotabeli">
    <w:name w:val="Zawartość tabeli"/>
    <w:basedOn w:val="Tekstpodstawowy"/>
    <w:rsid w:val="00E1096C"/>
    <w:pPr>
      <w:suppressLineNumbers/>
    </w:pPr>
  </w:style>
  <w:style w:type="paragraph" w:customStyle="1" w:styleId="Tytutabeli">
    <w:name w:val="Tytuł tabeli"/>
    <w:basedOn w:val="Zawartotabeli"/>
    <w:rsid w:val="00E1096C"/>
    <w:pPr>
      <w:jc w:val="center"/>
    </w:pPr>
    <w:rPr>
      <w:i/>
    </w:rPr>
  </w:style>
  <w:style w:type="paragraph" w:styleId="Tekstpodstawowywcity3">
    <w:name w:val="Body Text Indent 3"/>
    <w:basedOn w:val="Normalny"/>
    <w:link w:val="Tekstpodstawowywcity3Znak"/>
    <w:rsid w:val="00E1096C"/>
    <w:pPr>
      <w:suppressAutoHyphens w:val="0"/>
      <w:ind w:left="600" w:hanging="600"/>
    </w:pPr>
  </w:style>
  <w:style w:type="character" w:customStyle="1" w:styleId="Tekstpodstawowywcity3Znak">
    <w:name w:val="Tekst podstawowy wcięty 3 Znak"/>
    <w:basedOn w:val="Domylnaczcionkaakapitu"/>
    <w:link w:val="Tekstpodstawowywcity3"/>
    <w:rsid w:val="00E1096C"/>
    <w:rPr>
      <w:sz w:val="24"/>
    </w:rPr>
  </w:style>
  <w:style w:type="character" w:customStyle="1" w:styleId="WW-Znakinumeracji1">
    <w:name w:val="WW-Znaki numeracji1"/>
    <w:rsid w:val="00E1096C"/>
  </w:style>
  <w:style w:type="character" w:customStyle="1" w:styleId="Znakiprzypiswdolnych">
    <w:name w:val="Znaki przypisów dolnych"/>
    <w:rsid w:val="00E1096C"/>
    <w:rPr>
      <w:vertAlign w:val="superscript"/>
    </w:rPr>
  </w:style>
  <w:style w:type="character" w:customStyle="1" w:styleId="WW-Znakiprzypiswdolnych11111111111">
    <w:name w:val="WW-Znaki przypisów dolnych11111111111"/>
    <w:rsid w:val="00E1096C"/>
    <w:rPr>
      <w:vertAlign w:val="superscript"/>
    </w:rPr>
  </w:style>
  <w:style w:type="character" w:customStyle="1" w:styleId="dane1">
    <w:name w:val="dane1"/>
    <w:rsid w:val="00E1096C"/>
    <w:rPr>
      <w:color w:val="0000CD"/>
    </w:rPr>
  </w:style>
  <w:style w:type="paragraph" w:customStyle="1" w:styleId="Normalny1">
    <w:name w:val="Normalny1"/>
    <w:basedOn w:val="Normalny"/>
    <w:rsid w:val="00E1096C"/>
    <w:pPr>
      <w:widowControl w:val="0"/>
      <w:autoSpaceDE w:val="0"/>
    </w:pPr>
    <w:rPr>
      <w:sz w:val="20"/>
      <w:lang w:eastAsia="ar-SA"/>
    </w:rPr>
  </w:style>
  <w:style w:type="paragraph" w:customStyle="1" w:styleId="WW-Tekstpodstawowy212">
    <w:name w:val="WW-Tekst podstawowy 212"/>
    <w:basedOn w:val="Normalny"/>
    <w:rsid w:val="00E1096C"/>
    <w:pPr>
      <w:spacing w:after="120" w:line="480" w:lineRule="auto"/>
    </w:pPr>
    <w:rPr>
      <w:lang w:eastAsia="ar-SA"/>
    </w:rPr>
  </w:style>
  <w:style w:type="paragraph" w:customStyle="1" w:styleId="WW-Tekstpodstawowy21">
    <w:name w:val="WW-Tekst podstawowy 21"/>
    <w:basedOn w:val="Normalny"/>
    <w:rsid w:val="00E1096C"/>
    <w:pPr>
      <w:suppressAutoHyphens w:val="0"/>
      <w:spacing w:line="360" w:lineRule="auto"/>
      <w:jc w:val="both"/>
    </w:pPr>
    <w:rPr>
      <w:lang w:eastAsia="ar-SA"/>
    </w:rPr>
  </w:style>
  <w:style w:type="paragraph" w:styleId="Tekstpodstawowy2">
    <w:name w:val="Body Text 2"/>
    <w:basedOn w:val="Normalny"/>
    <w:link w:val="Tekstpodstawowy2Znak"/>
    <w:rsid w:val="00E1096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E1096C"/>
    <w:rPr>
      <w:sz w:val="24"/>
    </w:rPr>
  </w:style>
  <w:style w:type="paragraph" w:styleId="Tekstpodstawowy3">
    <w:name w:val="Body Text 3"/>
    <w:basedOn w:val="Normalny"/>
    <w:link w:val="Tekstpodstawowy3Znak"/>
    <w:rsid w:val="00E1096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E1096C"/>
    <w:rPr>
      <w:sz w:val="16"/>
      <w:szCs w:val="16"/>
    </w:rPr>
  </w:style>
  <w:style w:type="paragraph" w:styleId="Tekstpodstawowyzwciciem">
    <w:name w:val="Body Text First Indent"/>
    <w:basedOn w:val="Tekstpodstawowy"/>
    <w:link w:val="TekstpodstawowyzwciciemZnak"/>
    <w:rsid w:val="00E1096C"/>
    <w:pPr>
      <w:suppressAutoHyphens w:val="0"/>
      <w:spacing w:after="120" w:line="240" w:lineRule="auto"/>
      <w:ind w:firstLine="210"/>
      <w:jc w:val="left"/>
    </w:pPr>
    <w:rPr>
      <w:b w:val="0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E1096C"/>
    <w:rPr>
      <w:b w:val="0"/>
      <w:sz w:val="24"/>
    </w:rPr>
  </w:style>
  <w:style w:type="table" w:styleId="Tabela-Siatka">
    <w:name w:val="Table Grid"/>
    <w:basedOn w:val="Standardowy"/>
    <w:uiPriority w:val="39"/>
    <w:rsid w:val="00E109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ormalny"/>
    <w:next w:val="Mapadokumentu"/>
    <w:rsid w:val="00E1096C"/>
    <w:pPr>
      <w:shd w:val="clear" w:color="auto" w:fill="000080"/>
    </w:pPr>
    <w:rPr>
      <w:rFonts w:ascii="Tahoma" w:hAnsi="Tahoma" w:cs="Tahoma"/>
      <w:sz w:val="20"/>
    </w:rPr>
  </w:style>
  <w:style w:type="paragraph" w:customStyle="1" w:styleId="Tekstpodstawowy21">
    <w:name w:val="Tekst podstawowy 21"/>
    <w:basedOn w:val="Normalny"/>
    <w:rsid w:val="00E1096C"/>
    <w:pPr>
      <w:shd w:val="clear" w:color="auto" w:fill="FFFFFF"/>
      <w:autoSpaceDE w:val="0"/>
    </w:pPr>
    <w:rPr>
      <w:szCs w:val="24"/>
      <w:lang w:eastAsia="ar-SA"/>
    </w:rPr>
  </w:style>
  <w:style w:type="character" w:styleId="Odwoaniedokomentarza">
    <w:name w:val="annotation reference"/>
    <w:rsid w:val="00E1096C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E1096C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E1096C"/>
  </w:style>
  <w:style w:type="paragraph" w:styleId="Tematkomentarza">
    <w:name w:val="annotation subject"/>
    <w:basedOn w:val="Tekstkomentarza"/>
    <w:next w:val="Tekstkomentarza"/>
    <w:link w:val="TematkomentarzaZnak"/>
    <w:rsid w:val="00E1096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E1096C"/>
    <w:rPr>
      <w:b/>
      <w:bCs/>
    </w:rPr>
  </w:style>
  <w:style w:type="paragraph" w:customStyle="1" w:styleId="ZnakZnak1">
    <w:name w:val="Znak Znak1"/>
    <w:basedOn w:val="Normalny"/>
    <w:rsid w:val="00E1096C"/>
    <w:pPr>
      <w:suppressAutoHyphens w:val="0"/>
    </w:pPr>
    <w:rPr>
      <w:rFonts w:ascii="Arial" w:hAnsi="Arial" w:cs="Arial"/>
      <w:szCs w:val="24"/>
    </w:rPr>
  </w:style>
  <w:style w:type="paragraph" w:customStyle="1" w:styleId="zmart2">
    <w:name w:val="zm art2"/>
    <w:basedOn w:val="Normalny"/>
    <w:rsid w:val="00E1096C"/>
    <w:pPr>
      <w:suppressAutoHyphens w:val="0"/>
      <w:overflowPunct w:val="0"/>
      <w:autoSpaceDE w:val="0"/>
      <w:autoSpaceDN w:val="0"/>
      <w:adjustRightInd w:val="0"/>
      <w:spacing w:before="60" w:after="60"/>
      <w:ind w:left="1843" w:hanging="1219"/>
      <w:jc w:val="both"/>
      <w:textAlignment w:val="baseline"/>
    </w:pPr>
  </w:style>
  <w:style w:type="paragraph" w:customStyle="1" w:styleId="ZnakZnakZnakZnak">
    <w:name w:val="Znak Znak Znak Znak"/>
    <w:basedOn w:val="Normalny"/>
    <w:rsid w:val="00E1096C"/>
    <w:pPr>
      <w:suppressAutoHyphens w:val="0"/>
    </w:pPr>
    <w:rPr>
      <w:szCs w:val="24"/>
    </w:rPr>
  </w:style>
  <w:style w:type="paragraph" w:customStyle="1" w:styleId="Tekstpodstawowywcity31">
    <w:name w:val="Tekst podstawowy wcięty 31"/>
    <w:basedOn w:val="Normalny"/>
    <w:rsid w:val="00E1096C"/>
    <w:pPr>
      <w:suppressAutoHyphens w:val="0"/>
      <w:ind w:left="600" w:hanging="600"/>
    </w:pPr>
    <w:rPr>
      <w:lang w:eastAsia="ar-SA"/>
    </w:rPr>
  </w:style>
  <w:style w:type="paragraph" w:styleId="Spistreci1">
    <w:name w:val="toc 1"/>
    <w:basedOn w:val="Normalny"/>
    <w:next w:val="Normalny"/>
    <w:autoRedefine/>
    <w:rsid w:val="00E1096C"/>
    <w:pPr>
      <w:numPr>
        <w:ilvl w:val="5"/>
        <w:numId w:val="2"/>
      </w:numPr>
      <w:tabs>
        <w:tab w:val="clear" w:pos="1260"/>
      </w:tabs>
      <w:suppressAutoHyphens w:val="0"/>
      <w:spacing w:line="360" w:lineRule="auto"/>
      <w:ind w:left="540" w:hanging="180"/>
    </w:pPr>
    <w:rPr>
      <w:rFonts w:ascii="Arial" w:hAnsi="Arial" w:cs="Arial"/>
      <w:sz w:val="22"/>
      <w:szCs w:val="22"/>
    </w:rPr>
  </w:style>
  <w:style w:type="paragraph" w:customStyle="1" w:styleId="FliesstextCHSH">
    <w:name w:val="Fliesstext_CHSH"/>
    <w:basedOn w:val="Normalny"/>
    <w:rsid w:val="00E1096C"/>
    <w:pPr>
      <w:tabs>
        <w:tab w:val="left" w:pos="680"/>
      </w:tabs>
      <w:suppressAutoHyphens w:val="0"/>
      <w:spacing w:before="140" w:after="140" w:line="280" w:lineRule="exact"/>
      <w:jc w:val="both"/>
    </w:pPr>
    <w:rPr>
      <w:rFonts w:ascii="Trebuchet MS" w:hAnsi="Trebuchet MS"/>
      <w:sz w:val="22"/>
      <w:szCs w:val="24"/>
      <w:lang w:val="de-DE" w:eastAsia="de-DE"/>
    </w:rPr>
  </w:style>
  <w:style w:type="paragraph" w:customStyle="1" w:styleId="Wcicienormalne1">
    <w:name w:val="Wcięcie normalne1"/>
    <w:basedOn w:val="Normalny"/>
    <w:rsid w:val="00E1096C"/>
    <w:pPr>
      <w:spacing w:line="360" w:lineRule="auto"/>
      <w:ind w:left="340"/>
      <w:jc w:val="both"/>
    </w:pPr>
    <w:rPr>
      <w:lang w:eastAsia="ar-SA"/>
    </w:rPr>
  </w:style>
  <w:style w:type="paragraph" w:styleId="Zwykytekst">
    <w:name w:val="Plain Text"/>
    <w:basedOn w:val="Normalny"/>
    <w:link w:val="ZwykytekstZnak"/>
    <w:rsid w:val="00E1096C"/>
    <w:pPr>
      <w:suppressAutoHyphens w:val="0"/>
      <w:autoSpaceDE w:val="0"/>
      <w:autoSpaceDN w:val="0"/>
    </w:pPr>
    <w:rPr>
      <w:rFonts w:ascii="Courier New" w:hAnsi="Courier New" w:cs="Courier New"/>
      <w:sz w:val="20"/>
    </w:rPr>
  </w:style>
  <w:style w:type="character" w:customStyle="1" w:styleId="ZwykytekstZnak">
    <w:name w:val="Zwykły tekst Znak"/>
    <w:basedOn w:val="Domylnaczcionkaakapitu"/>
    <w:link w:val="Zwykytekst"/>
    <w:rsid w:val="00E1096C"/>
    <w:rPr>
      <w:rFonts w:ascii="Courier New" w:hAnsi="Courier New" w:cs="Courier New"/>
    </w:rPr>
  </w:style>
  <w:style w:type="character" w:customStyle="1" w:styleId="FontStyle42">
    <w:name w:val="Font Style42"/>
    <w:rsid w:val="00E1096C"/>
    <w:rPr>
      <w:rFonts w:ascii="Times New Roman" w:hAnsi="Times New Roman" w:cs="Times New Roman"/>
      <w:color w:val="000000"/>
      <w:sz w:val="22"/>
      <w:szCs w:val="22"/>
    </w:rPr>
  </w:style>
  <w:style w:type="paragraph" w:customStyle="1" w:styleId="Tekstpodstawowy22">
    <w:name w:val="Tekst podstawowy 22"/>
    <w:basedOn w:val="Normalny"/>
    <w:rsid w:val="00E1096C"/>
    <w:pPr>
      <w:suppressAutoHyphens w:val="0"/>
      <w:overflowPunct w:val="0"/>
      <w:autoSpaceDE w:val="0"/>
      <w:autoSpaceDN w:val="0"/>
      <w:adjustRightInd w:val="0"/>
      <w:spacing w:line="300" w:lineRule="auto"/>
      <w:ind w:left="284" w:firstLine="283"/>
      <w:jc w:val="both"/>
      <w:textAlignment w:val="baseline"/>
    </w:pPr>
  </w:style>
  <w:style w:type="paragraph" w:styleId="Tekstpodstawowywcity2">
    <w:name w:val="Body Text Indent 2"/>
    <w:basedOn w:val="Normalny"/>
    <w:link w:val="Tekstpodstawowywcity2Znak"/>
    <w:rsid w:val="00E1096C"/>
    <w:pPr>
      <w:suppressAutoHyphens w:val="0"/>
      <w:spacing w:after="120" w:line="480" w:lineRule="auto"/>
      <w:ind w:left="283"/>
    </w:pPr>
    <w:rPr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E1096C"/>
    <w:rPr>
      <w:sz w:val="24"/>
      <w:szCs w:val="24"/>
    </w:rPr>
  </w:style>
  <w:style w:type="paragraph" w:customStyle="1" w:styleId="g">
    <w:name w:val="g"/>
    <w:basedOn w:val="Normalny"/>
    <w:rsid w:val="00E1096C"/>
    <w:pPr>
      <w:spacing w:before="280" w:after="280"/>
    </w:pPr>
    <w:rPr>
      <w:szCs w:val="24"/>
      <w:lang w:eastAsia="ar-SA"/>
    </w:rPr>
  </w:style>
  <w:style w:type="paragraph" w:customStyle="1" w:styleId="w">
    <w:name w:val="w"/>
    <w:basedOn w:val="Normalny"/>
    <w:rsid w:val="00E1096C"/>
    <w:pPr>
      <w:spacing w:before="280" w:after="280"/>
    </w:pPr>
    <w:rPr>
      <w:szCs w:val="24"/>
      <w:lang w:eastAsia="ar-SA"/>
    </w:rPr>
  </w:style>
  <w:style w:type="paragraph" w:customStyle="1" w:styleId="Style14">
    <w:name w:val="Style14"/>
    <w:basedOn w:val="Normalny"/>
    <w:rsid w:val="00E1096C"/>
    <w:pPr>
      <w:widowControl w:val="0"/>
      <w:suppressAutoHyphens w:val="0"/>
      <w:autoSpaceDE w:val="0"/>
      <w:autoSpaceDN w:val="0"/>
      <w:adjustRightInd w:val="0"/>
    </w:pPr>
    <w:rPr>
      <w:rFonts w:ascii="Arial" w:hAnsi="Arial"/>
      <w:szCs w:val="24"/>
    </w:rPr>
  </w:style>
  <w:style w:type="character" w:customStyle="1" w:styleId="FontStyle20">
    <w:name w:val="Font Style20"/>
    <w:rsid w:val="00E1096C"/>
    <w:rPr>
      <w:rFonts w:ascii="Arial" w:hAnsi="Arial" w:cs="Arial"/>
      <w:b/>
      <w:bCs/>
      <w:color w:val="000000"/>
      <w:sz w:val="16"/>
      <w:szCs w:val="16"/>
    </w:rPr>
  </w:style>
  <w:style w:type="paragraph" w:customStyle="1" w:styleId="Zwykytekst1">
    <w:name w:val="Zwykły tekst1"/>
    <w:basedOn w:val="Normalny"/>
    <w:rsid w:val="00E1096C"/>
    <w:pPr>
      <w:autoSpaceDE w:val="0"/>
    </w:pPr>
    <w:rPr>
      <w:rFonts w:ascii="Courier New" w:hAnsi="Courier New" w:cs="Courier New"/>
      <w:sz w:val="20"/>
      <w:lang w:eastAsia="ar-SA"/>
    </w:rPr>
  </w:style>
  <w:style w:type="paragraph" w:customStyle="1" w:styleId="Default">
    <w:name w:val="Default"/>
    <w:rsid w:val="00E1096C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customStyle="1" w:styleId="Style6">
    <w:name w:val="Style6"/>
    <w:basedOn w:val="Normalny"/>
    <w:rsid w:val="00E1096C"/>
    <w:pPr>
      <w:widowControl w:val="0"/>
      <w:suppressAutoHyphens w:val="0"/>
      <w:autoSpaceDE w:val="0"/>
      <w:autoSpaceDN w:val="0"/>
      <w:adjustRightInd w:val="0"/>
      <w:spacing w:line="274" w:lineRule="exact"/>
      <w:ind w:hanging="278"/>
      <w:jc w:val="both"/>
    </w:pPr>
    <w:rPr>
      <w:szCs w:val="24"/>
    </w:rPr>
  </w:style>
  <w:style w:type="character" w:customStyle="1" w:styleId="FontStyle56">
    <w:name w:val="Font Style56"/>
    <w:rsid w:val="00E1096C"/>
    <w:rPr>
      <w:rFonts w:ascii="Times New Roman" w:hAnsi="Times New Roman" w:cs="Times New Roman"/>
      <w:i/>
      <w:iCs/>
      <w:color w:val="000000"/>
      <w:sz w:val="24"/>
      <w:szCs w:val="24"/>
    </w:rPr>
  </w:style>
  <w:style w:type="character" w:customStyle="1" w:styleId="FontStyle26">
    <w:name w:val="Font Style26"/>
    <w:rsid w:val="00E1096C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62">
    <w:name w:val="Font Style62"/>
    <w:rsid w:val="00E1096C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13">
    <w:name w:val="Style13"/>
    <w:basedOn w:val="Normalny"/>
    <w:rsid w:val="00E1096C"/>
    <w:pPr>
      <w:widowControl w:val="0"/>
      <w:suppressAutoHyphens w:val="0"/>
      <w:autoSpaceDE w:val="0"/>
      <w:autoSpaceDN w:val="0"/>
      <w:adjustRightInd w:val="0"/>
      <w:spacing w:line="274" w:lineRule="exact"/>
      <w:ind w:hanging="341"/>
      <w:jc w:val="both"/>
    </w:pPr>
    <w:rPr>
      <w:szCs w:val="24"/>
    </w:rPr>
  </w:style>
  <w:style w:type="character" w:customStyle="1" w:styleId="FontStyle60">
    <w:name w:val="Font Style60"/>
    <w:rsid w:val="00E1096C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11">
    <w:name w:val="Style11"/>
    <w:basedOn w:val="Normalny"/>
    <w:rsid w:val="00E1096C"/>
    <w:pPr>
      <w:widowControl w:val="0"/>
      <w:suppressAutoHyphens w:val="0"/>
      <w:autoSpaceDE w:val="0"/>
      <w:autoSpaceDN w:val="0"/>
      <w:adjustRightInd w:val="0"/>
    </w:pPr>
    <w:rPr>
      <w:rFonts w:ascii="Arial" w:hAnsi="Arial"/>
      <w:szCs w:val="24"/>
    </w:rPr>
  </w:style>
  <w:style w:type="paragraph" w:styleId="Bezodstpw">
    <w:name w:val="No Spacing"/>
    <w:qFormat/>
    <w:rsid w:val="00E1096C"/>
    <w:rPr>
      <w:rFonts w:ascii="Calibri" w:hAnsi="Calibri"/>
      <w:sz w:val="22"/>
      <w:szCs w:val="22"/>
    </w:rPr>
  </w:style>
  <w:style w:type="character" w:customStyle="1" w:styleId="ZnakZnak3">
    <w:name w:val="Znak Znak3"/>
    <w:rsid w:val="00E1096C"/>
    <w:rPr>
      <w:sz w:val="24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E1096C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E1096C"/>
  </w:style>
  <w:style w:type="paragraph" w:styleId="Lista">
    <w:name w:val="List"/>
    <w:basedOn w:val="Normalny"/>
    <w:rsid w:val="00E1096C"/>
    <w:pPr>
      <w:suppressAutoHyphens w:val="0"/>
      <w:ind w:left="283" w:hanging="283"/>
    </w:pPr>
  </w:style>
  <w:style w:type="table" w:customStyle="1" w:styleId="Calendar3">
    <w:name w:val="Calendar 3"/>
    <w:basedOn w:val="Standardowy"/>
    <w:uiPriority w:val="99"/>
    <w:qFormat/>
    <w:rsid w:val="00E1096C"/>
    <w:pPr>
      <w:jc w:val="right"/>
    </w:pPr>
    <w:rPr>
      <w:rFonts w:ascii="Cambria" w:hAnsi="Cambria"/>
      <w:color w:val="7F7F7F"/>
      <w:sz w:val="22"/>
      <w:szCs w:val="22"/>
      <w:lang w:eastAsia="en-US"/>
    </w:rPr>
    <w:tblPr/>
    <w:tblStylePr w:type="firstRow">
      <w:pPr>
        <w:wordWrap/>
        <w:jc w:val="right"/>
      </w:pPr>
      <w:rPr>
        <w:color w:val="365F91"/>
        <w:sz w:val="44"/>
        <w:szCs w:val="44"/>
      </w:rPr>
    </w:tblStylePr>
    <w:tblStylePr w:type="firstCol">
      <w:rPr>
        <w:color w:val="365F91"/>
      </w:rPr>
    </w:tblStylePr>
    <w:tblStylePr w:type="lastCol">
      <w:rPr>
        <w:color w:val="365F91"/>
      </w:rPr>
    </w:tblStylePr>
  </w:style>
  <w:style w:type="paragraph" w:styleId="Poprawka">
    <w:name w:val="Revision"/>
    <w:hidden/>
    <w:uiPriority w:val="99"/>
    <w:semiHidden/>
    <w:rsid w:val="00E1096C"/>
    <w:rPr>
      <w:sz w:val="24"/>
    </w:rPr>
  </w:style>
  <w:style w:type="character" w:customStyle="1" w:styleId="alb-s">
    <w:name w:val="a_lb-s"/>
    <w:rsid w:val="00E1096C"/>
  </w:style>
  <w:style w:type="character" w:customStyle="1" w:styleId="alb">
    <w:name w:val="a_lb"/>
    <w:rsid w:val="00E1096C"/>
  </w:style>
  <w:style w:type="paragraph" w:customStyle="1" w:styleId="divparagraph">
    <w:name w:val="div.paragraph"/>
    <w:next w:val="Normalny"/>
    <w:rsid w:val="00E1096C"/>
    <w:pPr>
      <w:widowControl w:val="0"/>
      <w:suppressAutoHyphens/>
      <w:spacing w:line="40" w:lineRule="atLeast"/>
    </w:pPr>
    <w:rPr>
      <w:rFonts w:ascii="Helvetica" w:eastAsia="Helvetica" w:hAnsi="Helvetica" w:cs="Helvetica"/>
      <w:color w:val="000000"/>
      <w:sz w:val="18"/>
      <w:szCs w:val="24"/>
      <w:lang w:eastAsia="hi-IN" w:bidi="hi-IN"/>
    </w:rPr>
  </w:style>
  <w:style w:type="paragraph" w:customStyle="1" w:styleId="Styl2">
    <w:name w:val="Styl2"/>
    <w:basedOn w:val="Normalny"/>
    <w:qFormat/>
    <w:rsid w:val="00E1096C"/>
    <w:pPr>
      <w:numPr>
        <w:numId w:val="3"/>
      </w:numPr>
      <w:spacing w:before="120" w:after="120"/>
      <w:ind w:left="426" w:hanging="426"/>
      <w:jc w:val="both"/>
      <w:textboxTightWrap w:val="allLines"/>
    </w:pPr>
    <w:rPr>
      <w:szCs w:val="24"/>
      <w:lang w:eastAsia="ar-SA"/>
    </w:rPr>
  </w:style>
  <w:style w:type="character" w:customStyle="1" w:styleId="apple-converted-space">
    <w:name w:val="apple-converted-space"/>
    <w:rsid w:val="00E1096C"/>
  </w:style>
  <w:style w:type="paragraph" w:styleId="Mapadokumentu">
    <w:name w:val="Document Map"/>
    <w:basedOn w:val="Normalny"/>
    <w:link w:val="MapadokumentuZnak"/>
    <w:uiPriority w:val="99"/>
    <w:unhideWhenUsed/>
    <w:rsid w:val="00E1096C"/>
    <w:rPr>
      <w:rFonts w:ascii="Segoe UI" w:hAnsi="Segoe UI" w:cs="Segoe UI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rsid w:val="00E1096C"/>
    <w:rPr>
      <w:rFonts w:ascii="Segoe UI" w:hAnsi="Segoe UI" w:cs="Segoe UI"/>
      <w:sz w:val="16"/>
      <w:szCs w:val="16"/>
    </w:rPr>
  </w:style>
  <w:style w:type="character" w:customStyle="1" w:styleId="Wzmianka1">
    <w:name w:val="Wzmianka1"/>
    <w:basedOn w:val="Domylnaczcionkaakapitu"/>
    <w:uiPriority w:val="99"/>
    <w:semiHidden/>
    <w:unhideWhenUsed/>
    <w:rsid w:val="00795514"/>
    <w:rPr>
      <w:color w:val="2B579A"/>
      <w:shd w:val="clear" w:color="auto" w:fill="E6E6E6"/>
    </w:rPr>
  </w:style>
  <w:style w:type="character" w:customStyle="1" w:styleId="Odwoanieprzypisudolnego1">
    <w:name w:val="Odwołanie przypisu dolnego1"/>
    <w:rsid w:val="00CB7D01"/>
    <w:rPr>
      <w:vertAlign w:val="superscript"/>
    </w:rPr>
  </w:style>
  <w:style w:type="paragraph" w:customStyle="1" w:styleId="Normalny2">
    <w:name w:val="Normalny2"/>
    <w:basedOn w:val="Normalny"/>
    <w:rsid w:val="00CB7D01"/>
    <w:pPr>
      <w:widowControl w:val="0"/>
    </w:pPr>
    <w:rPr>
      <w:rFonts w:eastAsia="Lucida Sans Unicode" w:cs="Tahoma"/>
      <w:color w:val="000000"/>
      <w:szCs w:val="24"/>
      <w:lang w:eastAsia="ar-SA"/>
    </w:rPr>
  </w:style>
  <w:style w:type="paragraph" w:customStyle="1" w:styleId="1BodyText">
    <w:name w:val="1Body_Text"/>
    <w:rsid w:val="00CB7D01"/>
    <w:pPr>
      <w:suppressAutoHyphens/>
      <w:spacing w:before="160"/>
      <w:ind w:left="1701"/>
      <w:jc w:val="both"/>
    </w:pPr>
    <w:rPr>
      <w:sz w:val="22"/>
      <w:szCs w:val="22"/>
      <w:lang w:eastAsia="ar-SA"/>
    </w:rPr>
  </w:style>
  <w:style w:type="paragraph" w:customStyle="1" w:styleId="1NumList1">
    <w:name w:val="1Num_List1"/>
    <w:basedOn w:val="1BodyText"/>
    <w:rsid w:val="00CB7D01"/>
    <w:pPr>
      <w:numPr>
        <w:numId w:val="2"/>
      </w:numPr>
      <w:ind w:left="1701"/>
    </w:pPr>
  </w:style>
  <w:style w:type="paragraph" w:customStyle="1" w:styleId="Tytu3">
    <w:name w:val="Tytuł3"/>
    <w:basedOn w:val="Normalny2"/>
    <w:rsid w:val="00CB7D01"/>
    <w:pPr>
      <w:widowControl/>
      <w:jc w:val="center"/>
    </w:pPr>
    <w:rPr>
      <w:rFonts w:eastAsia="Times New Roman" w:cs="Times New Roman"/>
      <w:b/>
      <w:bCs/>
      <w:color w:val="auto"/>
      <w:sz w:val="28"/>
      <w:szCs w:val="28"/>
      <w:u w:val="single"/>
    </w:rPr>
  </w:style>
  <w:style w:type="paragraph" w:customStyle="1" w:styleId="Tekstpodstawowy1">
    <w:name w:val="Tekst podstawowy1"/>
    <w:basedOn w:val="Normalny2"/>
    <w:rsid w:val="00CB7D01"/>
    <w:pPr>
      <w:widowControl/>
      <w:jc w:val="both"/>
    </w:pPr>
    <w:rPr>
      <w:rFonts w:eastAsia="Times New Roman" w:cs="Times New Roman"/>
      <w:color w:val="auto"/>
    </w:rPr>
  </w:style>
  <w:style w:type="character" w:customStyle="1" w:styleId="oferta">
    <w:name w:val="oferta"/>
    <w:rsid w:val="00CB7D01"/>
    <w:rPr>
      <w:b/>
    </w:rPr>
  </w:style>
  <w:style w:type="paragraph" w:customStyle="1" w:styleId="Akapitzlist1">
    <w:name w:val="Akapit z listą1"/>
    <w:basedOn w:val="Normalny"/>
    <w:rsid w:val="00176313"/>
    <w:pPr>
      <w:suppressAutoHyphens w:val="0"/>
      <w:spacing w:after="160" w:line="259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paragraph" w:customStyle="1" w:styleId="Nagwektabeli">
    <w:name w:val="Nagłówek tabeli"/>
    <w:basedOn w:val="Zawartotabeli"/>
    <w:rsid w:val="00EE4C90"/>
    <w:pPr>
      <w:widowControl w:val="0"/>
      <w:spacing w:after="120" w:line="240" w:lineRule="auto"/>
      <w:jc w:val="center"/>
    </w:pPr>
    <w:rPr>
      <w:rFonts w:eastAsia="Lucida Sans Unicode"/>
      <w:bCs/>
      <w:i/>
      <w:iCs/>
      <w:color w:val="000000"/>
      <w:szCs w:val="24"/>
    </w:rPr>
  </w:style>
  <w:style w:type="character" w:customStyle="1" w:styleId="AkapitzlistZnak">
    <w:name w:val="Akapit z listą Znak"/>
    <w:aliases w:val="Podsis rysunku Znak,Akapit z listą numerowaną Znak,lp1 Znak,Bullet List Znak,FooterText Znak,numbered Znak,Paragraphe de liste1 Znak,Bulletr List Paragraph Znak,列出段落 Znak,列出段落1 Znak,List Paragraph21 Znak,Listeafsnit1 Znak,リスト段落1 Znak"/>
    <w:link w:val="Akapitzlist"/>
    <w:uiPriority w:val="34"/>
    <w:qFormat/>
    <w:rsid w:val="00912E08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56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\Downloads\listownik-mono-Pomorskie-FE-UMWP-UE-EFS-RPO2014-2020-2015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5EE6B1-4E04-4DDE-AFBE-DEDB2A12A3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listownik-mono-Pomorskie-FE-UMWP-UE-EFS-RPO2014-2020-2015</Template>
  <TotalTime>3</TotalTime>
  <Pages>2</Pages>
  <Words>268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 do SIWZ</vt:lpstr>
    </vt:vector>
  </TitlesOfParts>
  <Company>UMWP</Company>
  <LinksUpToDate>false</LinksUpToDate>
  <CharactersWithSpaces>1933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do SIWZ</dc:title>
  <dc:creator>Agnieszka Skwira</dc:creator>
  <cp:keywords>wykaz osób; siwz</cp:keywords>
  <cp:lastModifiedBy>Anna Janeczko-Skrzeczkowska</cp:lastModifiedBy>
  <cp:revision>2</cp:revision>
  <cp:lastPrinted>2026-02-19T10:03:00Z</cp:lastPrinted>
  <dcterms:created xsi:type="dcterms:W3CDTF">2026-04-14T10:10:00Z</dcterms:created>
  <dcterms:modified xsi:type="dcterms:W3CDTF">2026-04-14T10:10:00Z</dcterms:modified>
</cp:coreProperties>
</file>